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14" w:lineRule="exact"/>
        <w:jc w:val="center"/>
        <w:sectPr>
          <w:pgSz w:w="10480" w:h="14740"/>
          <w:pgMar w:top="1146" w:right="1405" w:bottom="417" w:left="1000" w:header="851" w:footer="417" w:gutter="0"/>
        </w:sectPr>
      </w:pPr>
      <w:bookmarkStart w:id="0" w:name="_bookmark0"/>
      <w:bookmarkEnd w:id="0"/>
    </w:p>
    <w:p>
      <w:pPr>
        <w:spacing w:beforeAutospacing="0" w:afterAutospacing="0" w:line="14" w:lineRule="exact"/>
        <w:jc w:val="center"/>
      </w:pPr>
      <w:r>
        <w:pict>
          <v:shape id="WS_polygon1" o:spid="_x0000_s1027" o:spt="202" type="#_x0000_t202" style="position:absolute;left:0pt;margin-left:106.9pt;margin-top:583.7pt;height:6.05pt;width:6.65pt;mso-position-horizontal-relative:page;mso-position-vertical-relative:page;z-index: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autoSpaceDE w:val="0"/>
                    <w:autoSpaceDN w:val="0"/>
                    <w:bidi w:val="0"/>
                    <w:spacing w:beforeAutospacing="0" w:afterAutospacing="0" w:line="121" w:lineRule="exact"/>
                    <w:jc w:val="left"/>
                    <w:rPr>
                      <w:rFonts w:hint="eastAsia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  <w:spacing w:val="0"/>
                      <w:kern w:val="0"/>
                      <w:sz w:val="13"/>
                    </w:rPr>
                    <w:t>,</w:t>
                  </w:r>
                </w:p>
              </w:txbxContent>
            </v:textbox>
          </v:shape>
        </w:pict>
      </w:r>
    </w:p>
    <w:p>
      <w:pPr>
        <w:autoSpaceDE w:val="0"/>
        <w:autoSpaceDN w:val="0"/>
        <w:bidi w:val="0"/>
        <w:spacing w:before="14" w:beforeAutospacing="0" w:afterAutospacing="0" w:line="348" w:lineRule="exact"/>
        <w:ind w:left="2203"/>
        <w:jc w:val="left"/>
        <w:rPr>
          <w:rFonts w:hint="eastAsia"/>
        </w:rPr>
      </w:pPr>
      <w:bookmarkStart w:id="5" w:name="_GoBack"/>
      <w:r>
        <w:rPr>
          <w:rFonts w:ascii="宋体" w:hAnsi="宋体" w:eastAsia="宋体" w:cs="宋体"/>
          <w:bCs/>
          <w:color w:val="000000"/>
          <w:spacing w:val="0"/>
          <w:kern w:val="0"/>
          <w:sz w:val="32"/>
        </w:rPr>
        <w:t>浙江培优联盟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34"/>
        </w:rPr>
        <w:t>2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8"/>
          <w:kern w:val="0"/>
          <w:sz w:val="34"/>
        </w:rPr>
        <w:t>024</w:t>
      </w:r>
      <w:r>
        <w:rPr>
          <w:rFonts w:ascii="宋体" w:hAnsi="宋体" w:eastAsia="宋体" w:cs="宋体"/>
          <w:bCs/>
          <w:color w:val="000000"/>
          <w:spacing w:val="16"/>
          <w:w w:val="94"/>
          <w:kern w:val="0"/>
          <w:sz w:val="32"/>
        </w:rPr>
        <w:t>年</w:t>
      </w:r>
      <w:r>
        <w:rPr>
          <w:rFonts w:ascii="Times New Roman" w:hAnsi="Times New Roman" w:eastAsia="Times New Roman" w:cs="Times New Roman"/>
          <w:bCs/>
          <w:color w:val="000000"/>
          <w:spacing w:val="-9"/>
          <w:w w:val="96"/>
          <w:kern w:val="0"/>
          <w:sz w:val="34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32"/>
        </w:rPr>
        <w:t>月联考</w:t>
      </w:r>
    </w:p>
    <w:p>
      <w:pPr>
        <w:autoSpaceDE w:val="0"/>
        <w:autoSpaceDN w:val="0"/>
        <w:bidi w:val="0"/>
        <w:spacing w:before="156" w:beforeAutospacing="0" w:afterAutospacing="0" w:line="420" w:lineRule="exact"/>
        <w:ind w:left="255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42"/>
        </w:rPr>
        <w:t>高一英语</w:t>
      </w:r>
      <w:r>
        <w:rPr>
          <w:rFonts w:ascii="宋体" w:hAnsi="宋体" w:eastAsia="宋体" w:cs="宋体"/>
          <w:bCs/>
          <w:color w:val="000000"/>
          <w:spacing w:val="41"/>
          <w:w w:val="90"/>
          <w:kern w:val="0"/>
          <w:sz w:val="42"/>
        </w:rPr>
        <w:t>参</w:t>
      </w:r>
      <w:r>
        <w:rPr>
          <w:rFonts w:ascii="宋体" w:hAnsi="宋体" w:eastAsia="宋体" w:cs="宋体"/>
          <w:bCs/>
          <w:color w:val="000000"/>
          <w:spacing w:val="-12"/>
          <w:w w:val="93"/>
          <w:kern w:val="0"/>
          <w:sz w:val="42"/>
        </w:rPr>
        <w:t>考</w:t>
      </w:r>
      <w:r>
        <w:rPr>
          <w:rFonts w:ascii="宋体" w:hAnsi="宋体" w:eastAsia="宋体" w:cs="宋体"/>
          <w:bCs/>
          <w:color w:val="000000"/>
          <w:spacing w:val="0"/>
          <w:kern w:val="0"/>
          <w:sz w:val="42"/>
        </w:rPr>
        <w:t>答案</w:t>
      </w:r>
      <w:bookmarkEnd w:id="5"/>
    </w:p>
    <w:p>
      <w:pPr>
        <w:autoSpaceDE w:val="0"/>
        <w:autoSpaceDN w:val="0"/>
        <w:spacing w:beforeAutospacing="0" w:afterAutospacing="0" w:line="479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00" w:lineRule="exact"/>
        <w:ind w:left="3638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英语听力材料</w:t>
      </w:r>
    </w:p>
    <w:p>
      <w:pPr>
        <w:autoSpaceDE w:val="0"/>
        <w:autoSpaceDN w:val="0"/>
        <w:bidi w:val="0"/>
        <w:spacing w:before="168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0"/>
        </w:rPr>
        <w:t xml:space="preserve">Text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</w:t>
      </w:r>
    </w:p>
    <w:p>
      <w:pPr>
        <w:autoSpaceDE w:val="0"/>
        <w:autoSpaceDN w:val="0"/>
        <w:bidi w:val="0"/>
        <w:spacing w:before="163" w:beforeAutospacing="0" w:afterAutospacing="0" w:line="182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 How much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think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should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give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4"/>
          <w:w w:val="96"/>
          <w:kern w:val="0"/>
          <w:sz w:val="20"/>
        </w:rPr>
        <w:t>Mary</w:t>
      </w:r>
      <w:r>
        <w:rPr>
          <w:rFonts w:ascii="Times New Roman" w:hAnsi="Times New Roman" w:eastAsia="Times New Roman" w:cs="Times New Roman"/>
          <w:bCs/>
          <w:color w:val="000000"/>
          <w:w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2"/>
          <w:kern w:val="0"/>
          <w:sz w:val="20"/>
        </w:rPr>
        <w:t>as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graduation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gift?</w:t>
      </w:r>
    </w:p>
    <w:p>
      <w:pPr>
        <w:autoSpaceDE w:val="0"/>
        <w:autoSpaceDN w:val="0"/>
        <w:bidi w:val="0"/>
        <w:spacing w:before="14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think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should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give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3"/>
          <w:w w:val="104"/>
          <w:kern w:val="0"/>
          <w:sz w:val="20"/>
        </w:rPr>
        <w:t>her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$ </w:t>
      </w:r>
      <w:r>
        <w:rPr>
          <w:rFonts w:ascii="Times New Roman" w:hAnsi="Times New Roman" w:eastAsia="Times New Roman" w:cs="Times New Roman"/>
          <w:bCs/>
          <w:color w:val="624730"/>
          <w:spacing w:val="0"/>
          <w:kern w:val="0"/>
          <w:sz w:val="20"/>
        </w:rPr>
        <w:t>100.</w:t>
      </w:r>
      <w:r>
        <w:rPr>
          <w:rFonts w:ascii="Times New Roman" w:hAnsi="Times New Roman" w:eastAsia="Times New Roman" w:cs="Times New Roman"/>
          <w:bCs/>
          <w:color w:val="62473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That’s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how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much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everyone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else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is giving.</w:t>
      </w:r>
    </w:p>
    <w:p>
      <w:pPr>
        <w:autoSpaceDE w:val="0"/>
        <w:autoSpaceDN w:val="0"/>
        <w:bidi w:val="0"/>
        <w:spacing w:before="168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0"/>
        </w:rPr>
        <w:t xml:space="preserve">Text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2</w:t>
      </w:r>
    </w:p>
    <w:p>
      <w:pPr>
        <w:autoSpaceDE w:val="0"/>
        <w:autoSpaceDN w:val="0"/>
        <w:bidi w:val="0"/>
        <w:spacing w:before="14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M:Jenny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，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Merry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Christmas.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Here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6"/>
          <w:kern w:val="0"/>
          <w:sz w:val="20"/>
        </w:rPr>
        <w:t>is</w:t>
      </w:r>
      <w:r>
        <w:rPr>
          <w:rFonts w:ascii="Times New Roman" w:hAnsi="Times New Roman" w:eastAsia="Times New Roman" w:cs="Times New Roman"/>
          <w:bCs/>
          <w:color w:val="000000"/>
          <w:w w:val="9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little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gift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for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you.</w:t>
      </w:r>
    </w:p>
    <w:p>
      <w:pPr>
        <w:autoSpaceDE w:val="0"/>
        <w:autoSpaceDN w:val="0"/>
        <w:bidi w:val="0"/>
        <w:spacing w:before="13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W:()h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，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thank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Wow,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are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thoughtful!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like pink,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2"/>
          <w:kern w:val="0"/>
          <w:sz w:val="20"/>
        </w:rPr>
        <w:t>like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1"/>
          <w:w w:val="98"/>
          <w:kern w:val="0"/>
          <w:sz w:val="20"/>
        </w:rPr>
        <w:t>silk,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this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scarf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is</w:t>
      </w:r>
    </w:p>
    <w:p>
      <w:pPr>
        <w:autoSpaceDE w:val="0"/>
        <w:autoSpaceDN w:val="0"/>
        <w:bidi w:val="0"/>
        <w:spacing w:before="168" w:beforeAutospacing="0" w:afterAutospacing="0" w:line="182" w:lineRule="exact"/>
        <w:ind w:left="299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perfect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for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me.</w:t>
      </w:r>
    </w:p>
    <w:p>
      <w:pPr>
        <w:autoSpaceDE w:val="0"/>
        <w:autoSpaceDN w:val="0"/>
        <w:bidi w:val="0"/>
        <w:spacing w:before="173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0"/>
        </w:rPr>
        <w:t xml:space="preserve">Text </w:t>
      </w:r>
      <w:r>
        <w:rPr>
          <w:rFonts w:ascii="Times New Roman" w:hAnsi="Times New Roman" w:eastAsia="Times New Roman" w:cs="Times New Roman"/>
          <w:bCs/>
          <w:color w:val="624730"/>
          <w:spacing w:val="0"/>
          <w:kern w:val="0"/>
          <w:sz w:val="20"/>
        </w:rPr>
        <w:t>3</w:t>
      </w:r>
    </w:p>
    <w:p>
      <w:pPr>
        <w:autoSpaceDE w:val="0"/>
        <w:autoSpaceDN w:val="0"/>
        <w:bidi w:val="0"/>
        <w:spacing w:before="13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These cakes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are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delicious,</w:t>
      </w:r>
      <w:r>
        <w:rPr>
          <w:rFonts w:ascii="Times New Roman" w:hAnsi="Times New Roman" w:eastAsia="Times New Roman" w:cs="Times New Roman"/>
          <w:bCs/>
          <w:color w:val="000000"/>
          <w:w w:val="9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Mrs.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Smith.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wish my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mother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could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cook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like</w:t>
      </w:r>
      <w:r>
        <w:rPr>
          <w:rFonts w:ascii="Times New Roman" w:hAnsi="Times New Roman" w:eastAsia="Times New Roman" w:cs="Times New Roman"/>
          <w:bCs/>
          <w:color w:val="000000"/>
          <w:w w:val="9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this.</w:t>
      </w:r>
    </w:p>
    <w:p>
      <w:pPr>
        <w:autoSpaceDE w:val="0"/>
        <w:autoSpaceDN w:val="0"/>
        <w:bidi w:val="0"/>
        <w:spacing w:before="173" w:beforeAutospacing="0" w:afterAutospacing="0" w:line="182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W:I’m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glad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 like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it.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Fll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be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happy to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give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w w:val="9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recipe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99"/>
          <w:kern w:val="0"/>
          <w:sz w:val="20"/>
        </w:rPr>
        <w:t>if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you want.</w:t>
      </w:r>
    </w:p>
    <w:p>
      <w:pPr>
        <w:autoSpaceDE w:val="0"/>
        <w:autoSpaceDN w:val="0"/>
        <w:bidi w:val="0"/>
        <w:spacing w:before="125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Oh,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that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would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be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great!</w:t>
      </w:r>
    </w:p>
    <w:p>
      <w:pPr>
        <w:autoSpaceDE w:val="0"/>
        <w:autoSpaceDN w:val="0"/>
        <w:bidi w:val="0"/>
        <w:spacing w:before="173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0"/>
        </w:rPr>
        <w:t xml:space="preserve">Text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4</w:t>
      </w:r>
    </w:p>
    <w:p>
      <w:pPr>
        <w:autoSpaceDE w:val="0"/>
        <w:autoSpaceDN w:val="0"/>
        <w:bidi w:val="0"/>
        <w:spacing w:before="168" w:beforeAutospacing="0" w:afterAutospacing="0" w:line="182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 You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ve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not finished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with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your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paper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3"/>
          <w:w w:val="104"/>
          <w:kern w:val="0"/>
          <w:sz w:val="20"/>
        </w:rPr>
        <w:t>yet?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What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are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going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2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do?</w:t>
      </w:r>
    </w:p>
    <w:p>
      <w:pPr>
        <w:autoSpaceDE w:val="0"/>
        <w:autoSpaceDN w:val="0"/>
        <w:bidi w:val="0"/>
        <w:spacing w:beforeAutospacing="0" w:afterAutospacing="0" w:line="350" w:lineRule="exact"/>
        <w:ind w:left="314" w:right="608" w:hanging="314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ril go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see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professor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9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ask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624730"/>
          <w:spacing w:val="0"/>
          <w:kern w:val="0"/>
          <w:sz w:val="20"/>
        </w:rPr>
        <w:t>if</w:t>
      </w:r>
      <w:r>
        <w:rPr>
          <w:rFonts w:ascii="Times New Roman" w:hAnsi="Times New Roman" w:eastAsia="Times New Roman" w:cs="Times New Roman"/>
          <w:bCs/>
          <w:color w:val="62473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can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get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permission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hand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later.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That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99"/>
          <w:kern w:val="0"/>
          <w:sz w:val="20"/>
        </w:rPr>
        <w:t>’s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the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only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thing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can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right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now.</w:t>
      </w:r>
    </w:p>
    <w:p>
      <w:pPr>
        <w:autoSpaceDE w:val="0"/>
        <w:autoSpaceDN w:val="0"/>
        <w:bidi w:val="0"/>
        <w:spacing w:before="168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0"/>
        </w:rPr>
        <w:t xml:space="preserve">Text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</w:t>
      </w:r>
    </w:p>
    <w:p>
      <w:pPr>
        <w:autoSpaceDE w:val="0"/>
        <w:autoSpaceDN w:val="0"/>
        <w:bidi w:val="0"/>
        <w:spacing w:before="14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don’t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think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did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well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on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that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test.</w:t>
      </w:r>
    </w:p>
    <w:p>
      <w:pPr>
        <w:autoSpaceDE w:val="0"/>
        <w:autoSpaceDN w:val="0"/>
        <w:bidi w:val="0"/>
        <w:spacing w:before="163" w:beforeAutospacing="0" w:afterAutospacing="0" w:line="182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W:Me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neither.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1"/>
          <w:w w:val="97"/>
          <w:kern w:val="0"/>
          <w:sz w:val="20"/>
        </w:rPr>
        <w:t>It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was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hard!</w:t>
      </w:r>
    </w:p>
    <w:p>
      <w:pPr>
        <w:autoSpaceDE w:val="0"/>
        <w:autoSpaceDN w:val="0"/>
        <w:bidi w:val="0"/>
        <w:spacing w:beforeAutospacing="0" w:afterAutospacing="0" w:line="352" w:lineRule="exact"/>
        <w:ind w:left="304" w:right="586" w:hanging="304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Well,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least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aren't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 only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ones.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saw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people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turning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it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early</w:t>
      </w:r>
      <w:r>
        <w:rPr>
          <w:rFonts w:ascii="Times New Roman" w:hAnsi="Times New Roman" w:eastAsia="Times New Roman" w:cs="Times New Roman"/>
          <w:bCs/>
          <w:color w:val="000000"/>
          <w:w w:val="9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because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they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didn't know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what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answer.</w:t>
      </w:r>
    </w:p>
    <w:p>
      <w:pPr>
        <w:autoSpaceDE w:val="0"/>
        <w:autoSpaceDN w:val="0"/>
        <w:bidi w:val="0"/>
        <w:spacing w:before="163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0"/>
        </w:rPr>
        <w:t xml:space="preserve">Text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6</w:t>
      </w:r>
    </w:p>
    <w:p>
      <w:pPr>
        <w:autoSpaceDE w:val="0"/>
        <w:autoSpaceDN w:val="0"/>
        <w:bidi w:val="0"/>
        <w:spacing w:before="14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；</w:t>
      </w:r>
      <w:r>
        <w:rPr>
          <w:rFonts w:ascii="宋体" w:hAnsi="宋体" w:eastAsia="宋体" w:cs="宋体"/>
          <w:bCs/>
          <w:color w:val="000000"/>
          <w:w w:val="5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Please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hurry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up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4"/>
          <w:w w:val="96"/>
          <w:kern w:val="0"/>
          <w:sz w:val="20"/>
        </w:rPr>
        <w:t>some</w:t>
      </w:r>
      <w:r>
        <w:rPr>
          <w:rFonts w:ascii="Times New Roman" w:hAnsi="Times New Roman" w:eastAsia="Times New Roman" w:cs="Times New Roman"/>
          <w:bCs/>
          <w:color w:val="000000"/>
          <w:w w:val="9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cleaning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around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here.</w:t>
      </w:r>
    </w:p>
    <w:p>
      <w:pPr>
        <w:autoSpaceDE w:val="0"/>
        <w:autoSpaceDN w:val="0"/>
        <w:bidi w:val="0"/>
        <w:spacing w:before="168" w:beforeAutospacing="0" w:afterAutospacing="0" w:line="182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 Why me? I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clean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7"/>
          <w:kern w:val="0"/>
          <w:sz w:val="20"/>
        </w:rPr>
        <w:t>much</w:t>
      </w:r>
      <w:r>
        <w:rPr>
          <w:rFonts w:ascii="Times New Roman" w:hAnsi="Times New Roman" w:eastAsia="Times New Roman" w:cs="Times New Roman"/>
          <w:bCs/>
          <w:color w:val="000000"/>
          <w:w w:val="9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as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do.</w:t>
      </w:r>
    </w:p>
    <w:p>
      <w:pPr>
        <w:autoSpaceDE w:val="0"/>
        <w:autoSpaceDN w:val="0"/>
        <w:bidi w:val="0"/>
        <w:spacing w:before="135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M:No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，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don’t!</w:t>
      </w:r>
    </w:p>
    <w:p>
      <w:pPr>
        <w:autoSpaceDE w:val="0"/>
        <w:autoSpaceDN w:val="0"/>
        <w:bidi w:val="0"/>
        <w:spacing w:before="13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Kevin,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calm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down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please.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Let’s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talk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about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this.</w:t>
      </w:r>
    </w:p>
    <w:p>
      <w:pPr>
        <w:autoSpaceDE w:val="0"/>
        <w:autoSpaceDN w:val="0"/>
        <w:bidi w:val="0"/>
        <w:spacing w:before="14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M:No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，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won</w:t>
      </w:r>
      <w:r>
        <w:rPr>
          <w:rFonts w:ascii="Times New Roman" w:hAnsi="Times New Roman" w:eastAsia="Times New Roman" w:cs="Times New Roman"/>
          <w:bCs/>
          <w:color w:val="000000"/>
          <w:w w:val="6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 calm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down.</w:t>
      </w:r>
    </w:p>
    <w:p>
      <w:pPr>
        <w:autoSpaceDE w:val="0"/>
        <w:autoSpaceDN w:val="0"/>
        <w:bidi w:val="0"/>
        <w:spacing w:before="163" w:beforeAutospacing="0" w:afterAutospacing="0" w:line="182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 Come on. I</w:t>
      </w:r>
      <w:r>
        <w:rPr>
          <w:rFonts w:ascii="Times New Roman" w:hAnsi="Times New Roman" w:eastAsia="Times New Roman" w:cs="Times New Roman"/>
          <w:bCs/>
          <w:color w:val="000000"/>
          <w:spacing w:val="-2"/>
          <w:w w:val="104"/>
          <w:kern w:val="0"/>
          <w:sz w:val="20"/>
        </w:rPr>
        <w:t>’ll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help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7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clean.</w:t>
      </w:r>
    </w:p>
    <w:p>
      <w:pPr>
        <w:autoSpaceDE w:val="0"/>
        <w:autoSpaceDN w:val="0"/>
        <w:bidi w:val="0"/>
        <w:spacing w:beforeAutospacing="0" w:afterAutospacing="0" w:line="352" w:lineRule="exact"/>
        <w:ind w:left="304" w:right="768" w:hanging="304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Fine... Fm sorry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got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angry.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know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3"/>
          <w:w w:val="103"/>
          <w:kern w:val="0"/>
          <w:sz w:val="20"/>
        </w:rPr>
        <w:t>my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1"/>
          <w:w w:val="99"/>
          <w:kern w:val="0"/>
          <w:sz w:val="20"/>
        </w:rPr>
        <w:t>mum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is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7"/>
          <w:kern w:val="0"/>
          <w:sz w:val="20"/>
        </w:rPr>
        <w:t>coming</w:t>
      </w:r>
      <w:r>
        <w:rPr>
          <w:rFonts w:ascii="Times New Roman" w:hAnsi="Times New Roman" w:eastAsia="Times New Roman" w:cs="Times New Roman"/>
          <w:bCs/>
          <w:color w:val="000000"/>
          <w:w w:val="9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soon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7"/>
          <w:kern w:val="0"/>
          <w:sz w:val="20"/>
        </w:rPr>
        <w:t>don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97"/>
          <w:kern w:val="0"/>
          <w:sz w:val="20"/>
        </w:rPr>
        <w:t>’t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want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this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place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look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like</w:t>
      </w:r>
      <w:r>
        <w:rPr>
          <w:rFonts w:ascii="Times New Roman" w:hAnsi="Times New Roman" w:eastAsia="Times New Roman" w:cs="Times New Roman"/>
          <w:bCs/>
          <w:color w:val="000000"/>
          <w:w w:val="9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mess.</w:t>
      </w:r>
    </w:p>
    <w:p>
      <w:pPr>
        <w:autoSpaceDE w:val="0"/>
        <w:autoSpaceDN w:val="0"/>
        <w:bidi w:val="0"/>
        <w:spacing w:before="163" w:beforeAutospacing="0" w:afterAutospacing="0" w:line="182" w:lineRule="exact"/>
        <w:ind w:left="10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0"/>
        </w:rPr>
        <w:t xml:space="preserve">Text </w:t>
      </w:r>
      <w:r>
        <w:rPr>
          <w:rFonts w:ascii="Times New Roman" w:hAnsi="Times New Roman" w:eastAsia="Times New Roman" w:cs="Times New Roman"/>
          <w:bCs/>
          <w:i/>
          <w:color w:val="000000"/>
          <w:spacing w:val="0"/>
          <w:kern w:val="0"/>
          <w:sz w:val="20"/>
        </w:rPr>
        <w:t>7</w:t>
      </w:r>
    </w:p>
    <w:p>
      <w:pPr>
        <w:autoSpaceDE w:val="0"/>
        <w:autoSpaceDN w:val="0"/>
        <w:bidi w:val="0"/>
        <w:spacing w:before="140" w:beforeAutospacing="0" w:afterAutospacing="0" w:line="215" w:lineRule="exact"/>
        <w:ind w:left="49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宋体" w:hAnsi="宋体" w:eastAsia="宋体" w:cs="宋体"/>
          <w:bCs/>
          <w:color w:val="000000"/>
          <w:w w:val="5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Now,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Lily.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You’ve had a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few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minutes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1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rest.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Can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tell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3"/>
          <w:w w:val="104"/>
          <w:kern w:val="0"/>
          <w:sz w:val="20"/>
        </w:rPr>
        <w:t>us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something about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yourself?</w:t>
      </w:r>
    </w:p>
    <w:p>
      <w:pPr>
        <w:autoSpaceDE w:val="0"/>
        <w:autoSpaceDN w:val="0"/>
        <w:bidi w:val="0"/>
        <w:spacing w:before="190" w:beforeAutospacing="0" w:afterAutospacing="0" w:line="215" w:lineRule="exact"/>
        <w:ind w:left="253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【高一英语•参考答案</w:t>
      </w:r>
      <w:r>
        <w:rPr>
          <w:rFonts w:ascii="宋体" w:hAnsi="宋体" w:eastAsia="宋体" w:cs="宋体"/>
          <w:bCs/>
          <w:color w:val="000000"/>
          <w:w w:val="99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第</w:t>
      </w:r>
      <w:r>
        <w:rPr>
          <w:rFonts w:ascii="Times New Roman" w:hAnsi="Times New Roman" w:eastAsia="Times New Roman" w:cs="Times New Roman"/>
          <w:bCs/>
          <w:color w:val="624730"/>
          <w:spacing w:val="-9"/>
          <w:w w:val="96"/>
          <w:kern w:val="0"/>
          <w:sz w:val="20"/>
        </w:rPr>
        <w:t>1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页(共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页)】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46" w:right="1405" w:bottom="417" w:left="1000" w:header="851" w:footer="417" w:gutter="0"/>
        </w:sectPr>
      </w:pPr>
    </w:p>
    <w:p>
      <w:pPr>
        <w:spacing w:beforeAutospacing="0" w:afterAutospacing="0" w:line="14" w:lineRule="exact"/>
        <w:jc w:val="center"/>
        <w:sectPr>
          <w:pgSz w:w="10480" w:h="14740"/>
          <w:pgMar w:top="1157" w:right="1679" w:bottom="421" w:left="1000" w:header="851" w:footer="421" w:gutter="0"/>
        </w:sectPr>
      </w:pPr>
      <w:bookmarkStart w:id="1" w:name="_bookmark1"/>
      <w:bookmarkEnd w:id="1"/>
    </w:p>
    <w:p>
      <w:pPr>
        <w:spacing w:beforeAutospacing="0" w:afterAutospacing="0" w:line="14" w:lineRule="exact"/>
        <w:jc w:val="center"/>
      </w:pPr>
    </w:p>
    <w:p>
      <w:pPr>
        <w:autoSpaceDE w:val="0"/>
        <w:autoSpaceDN w:val="0"/>
        <w:bidi w:val="0"/>
        <w:spacing w:before="14" w:beforeAutospacing="0" w:afterAutospacing="0" w:line="182" w:lineRule="exact"/>
        <w:ind w:left="319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How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old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are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what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do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do?</w:t>
      </w:r>
    </w:p>
    <w:p>
      <w:pPr>
        <w:autoSpaceDE w:val="0"/>
        <w:autoSpaceDN w:val="0"/>
        <w:bidi w:val="0"/>
        <w:spacing w:before="168" w:beforeAutospacing="0" w:afterAutospacing="0" w:line="182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 I</w:t>
      </w:r>
      <w:r>
        <w:rPr>
          <w:rFonts w:ascii="Times New Roman" w:hAnsi="Times New Roman" w:eastAsia="Times New Roman" w:cs="Times New Roman"/>
          <w:bCs/>
          <w:color w:val="000000"/>
          <w:spacing w:val="-5"/>
          <w:w w:val="105"/>
          <w:kern w:val="0"/>
          <w:sz w:val="20"/>
        </w:rPr>
        <w:t>’m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23 and Fm a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bank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clerk.</w:t>
      </w:r>
    </w:p>
    <w:p>
      <w:pPr>
        <w:autoSpaceDE w:val="0"/>
        <w:autoSpaceDN w:val="0"/>
        <w:bidi w:val="0"/>
        <w:spacing w:before="14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宋体" w:hAnsi="宋体" w:eastAsia="宋体" w:cs="宋体"/>
          <w:bCs/>
          <w:color w:val="000000"/>
          <w:w w:val="5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bank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clerk!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you’re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used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collecting</w:t>
      </w:r>
      <w:r>
        <w:rPr>
          <w:rFonts w:ascii="Times New Roman" w:hAnsi="Times New Roman" w:eastAsia="Times New Roman" w:cs="Times New Roman"/>
          <w:bCs/>
          <w:color w:val="000000"/>
          <w:w w:val="9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money.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1"/>
          <w:w w:val="99"/>
          <w:kern w:val="0"/>
          <w:sz w:val="20"/>
        </w:rPr>
        <w:t>Who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taught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 cycle?</w:t>
      </w:r>
    </w:p>
    <w:p>
      <w:pPr>
        <w:autoSpaceDE w:val="0"/>
        <w:autoSpaceDN w:val="0"/>
        <w:bidi w:val="0"/>
        <w:spacing w:before="173" w:beforeAutospacing="0" w:afterAutospacing="0" w:line="182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 Nobody.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taught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myself.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ve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been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4"/>
          <w:w w:val="105"/>
          <w:kern w:val="0"/>
          <w:sz w:val="20"/>
        </w:rPr>
        <w:t>cycling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since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was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2"/>
          <w:kern w:val="0"/>
          <w:sz w:val="20"/>
        </w:rPr>
        <w:t>5.</w:t>
      </w:r>
    </w:p>
    <w:p>
      <w:pPr>
        <w:autoSpaceDE w:val="0"/>
        <w:autoSpaceDN w:val="0"/>
        <w:bidi w:val="0"/>
        <w:spacing w:before="125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宋体" w:hAnsi="宋体" w:eastAsia="宋体" w:cs="宋体"/>
          <w:bCs/>
          <w:color w:val="000000"/>
          <w:w w:val="5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who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bought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7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2"/>
          <w:w w:val="103"/>
          <w:kern w:val="0"/>
          <w:sz w:val="20"/>
        </w:rPr>
        <w:t>that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beautiful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racing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cycle</w:t>
      </w:r>
      <w:r>
        <w:rPr>
          <w:rFonts w:ascii="Times New Roman" w:hAnsi="Times New Roman" w:eastAsia="Times New Roman" w:cs="Times New Roman"/>
          <w:bCs/>
          <w:color w:val="000000"/>
          <w:w w:val="9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for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you?</w:t>
      </w:r>
    </w:p>
    <w:p>
      <w:pPr>
        <w:autoSpaceDE w:val="0"/>
        <w:autoSpaceDN w:val="0"/>
        <w:bidi w:val="0"/>
        <w:spacing w:before="173" w:beforeAutospacing="0" w:afterAutospacing="0" w:line="182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 I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bought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it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4"/>
          <w:w w:val="105"/>
          <w:kern w:val="0"/>
          <w:sz w:val="20"/>
        </w:rPr>
        <w:t>myself.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worked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overtime.</w:t>
      </w:r>
    </w:p>
    <w:p>
      <w:pPr>
        <w:autoSpaceDE w:val="0"/>
        <w:autoSpaceDN w:val="0"/>
        <w:bidi w:val="0"/>
        <w:spacing w:before="173" w:beforeAutospacing="0" w:afterAutospacing="0" w:line="182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M: Good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for you!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what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are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7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going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do</w:t>
      </w:r>
      <w:r>
        <w:rPr>
          <w:rFonts w:ascii="Times New Roman" w:hAnsi="Times New Roman" w:eastAsia="Times New Roman" w:cs="Times New Roman"/>
          <w:bCs/>
          <w:color w:val="000000"/>
          <w:w w:val="9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now?</w:t>
      </w:r>
    </w:p>
    <w:p>
      <w:pPr>
        <w:autoSpaceDE w:val="0"/>
        <w:autoSpaceDN w:val="0"/>
        <w:bidi w:val="0"/>
        <w:spacing w:before="125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Now? If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mean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this</w:t>
      </w:r>
      <w:r>
        <w:rPr>
          <w:rFonts w:ascii="Times New Roman" w:hAnsi="Times New Roman" w:eastAsia="Times New Roman" w:cs="Times New Roman"/>
          <w:bCs/>
          <w:color w:val="000000"/>
          <w:w w:val="9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minute,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I’m going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have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long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hot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bath.</w:t>
      </w:r>
    </w:p>
    <w:p>
      <w:pPr>
        <w:autoSpaceDE w:val="0"/>
        <w:autoSpaceDN w:val="0"/>
        <w:bidi w:val="0"/>
        <w:spacing w:beforeAutospacing="0" w:afterAutospacing="0" w:line="355" w:lineRule="exact"/>
        <w:ind w:left="314" w:right="423" w:hanging="309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must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need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4"/>
          <w:w w:val="96"/>
          <w:kern w:val="0"/>
          <w:sz w:val="20"/>
        </w:rPr>
        <w:t>some</w:t>
      </w:r>
      <w:r>
        <w:rPr>
          <w:rFonts w:ascii="Times New Roman" w:hAnsi="Times New Roman" w:eastAsia="Times New Roman" w:cs="Times New Roman"/>
          <w:bCs/>
          <w:color w:val="000000"/>
          <w:w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relaxing. Again, congratulations!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That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Lily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James,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winner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of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this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year’s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London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Brighton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cycle</w:t>
      </w:r>
      <w:r>
        <w:rPr>
          <w:rFonts w:ascii="Times New Roman" w:hAnsi="Times New Roman" w:eastAsia="Times New Roman" w:cs="Times New Roman"/>
          <w:bCs/>
          <w:color w:val="000000"/>
          <w:w w:val="9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race.</w:t>
      </w:r>
    </w:p>
    <w:p>
      <w:pPr>
        <w:autoSpaceDE w:val="0"/>
        <w:autoSpaceDN w:val="0"/>
        <w:bidi w:val="0"/>
        <w:spacing w:before="168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0"/>
        </w:rPr>
        <w:t xml:space="preserve">Text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8</w:t>
      </w:r>
    </w:p>
    <w:p>
      <w:pPr>
        <w:autoSpaceDE w:val="0"/>
        <w:autoSpaceDN w:val="0"/>
        <w:bidi w:val="0"/>
        <w:spacing w:before="13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M: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Hello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，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Adams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speaking.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8"/>
          <w:kern w:val="0"/>
          <w:sz w:val="20"/>
        </w:rPr>
        <w:t>Who</w:t>
      </w:r>
      <w:r>
        <w:rPr>
          <w:rFonts w:ascii="Times New Roman" w:hAnsi="Times New Roman" w:eastAsia="Times New Roman" w:cs="Times New Roman"/>
          <w:bCs/>
          <w:color w:val="000000"/>
          <w:w w:val="9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1"/>
          <w:kern w:val="0"/>
          <w:sz w:val="20"/>
        </w:rPr>
        <w:t>is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calling?</w:t>
      </w:r>
    </w:p>
    <w:p>
      <w:pPr>
        <w:autoSpaceDE w:val="0"/>
        <w:autoSpaceDN w:val="0"/>
        <w:bidi w:val="0"/>
        <w:spacing w:before="173" w:beforeAutospacing="0" w:afterAutospacing="0" w:line="182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 Good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morning,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Mr. Adams.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This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99"/>
          <w:kern w:val="0"/>
          <w:sz w:val="20"/>
        </w:rPr>
        <w:t>is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Alice.</w:t>
      </w:r>
    </w:p>
    <w:p>
      <w:pPr>
        <w:autoSpaceDE w:val="0"/>
        <w:autoSpaceDN w:val="0"/>
        <w:bidi w:val="0"/>
        <w:spacing w:before="135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宋体" w:hAnsi="宋体" w:eastAsia="宋体" w:cs="宋体"/>
          <w:bCs/>
          <w:color w:val="000000"/>
          <w:w w:val="5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Alice?</w:t>
      </w:r>
    </w:p>
    <w:p>
      <w:pPr>
        <w:autoSpaceDE w:val="0"/>
        <w:autoSpaceDN w:val="0"/>
        <w:bidi w:val="0"/>
        <w:spacing w:before="163" w:beforeAutospacing="0" w:afterAutospacing="0" w:line="182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 Yes. We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7"/>
          <w:kern w:val="0"/>
          <w:sz w:val="20"/>
        </w:rPr>
        <w:t>met</w:t>
      </w:r>
      <w:r>
        <w:rPr>
          <w:rFonts w:ascii="Times New Roman" w:hAnsi="Times New Roman" w:eastAsia="Times New Roman" w:cs="Times New Roman"/>
          <w:bCs/>
          <w:color w:val="000000"/>
          <w:w w:val="9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at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Mr.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Green’s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office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two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months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ago.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remember?</w:t>
      </w:r>
    </w:p>
    <w:p>
      <w:pPr>
        <w:autoSpaceDE w:val="0"/>
        <w:autoSpaceDN w:val="0"/>
        <w:bidi w:val="0"/>
        <w:spacing w:before="135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Oh,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yes.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remember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now.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4"/>
          <w:w w:val="96"/>
          <w:kern w:val="0"/>
          <w:sz w:val="20"/>
        </w:rPr>
        <w:t>What</w:t>
      </w:r>
      <w:r>
        <w:rPr>
          <w:rFonts w:ascii="Times New Roman" w:hAnsi="Times New Roman" w:eastAsia="Times New Roman" w:cs="Times New Roman"/>
          <w:bCs/>
          <w:color w:val="000000"/>
          <w:w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can I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for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you?</w:t>
      </w:r>
    </w:p>
    <w:p>
      <w:pPr>
        <w:autoSpaceDE w:val="0"/>
        <w:autoSpaceDN w:val="0"/>
        <w:bidi w:val="0"/>
        <w:spacing w:before="10" w:beforeAutospacing="0" w:afterAutospacing="0" w:line="345" w:lineRule="exact"/>
        <w:ind w:left="299" w:right="50" w:hanging="299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 Well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，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Mr.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Adams,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d like to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4"/>
          <w:w w:val="96"/>
          <w:kern w:val="0"/>
          <w:sz w:val="20"/>
        </w:rPr>
        <w:t>some</w:t>
      </w:r>
      <w:r>
        <w:rPr>
          <w:rFonts w:ascii="Times New Roman" w:hAnsi="Times New Roman" w:eastAsia="Times New Roman" w:cs="Times New Roman"/>
          <w:bCs/>
          <w:color w:val="000000"/>
          <w:w w:val="9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business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with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your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company.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>So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was wondering if I could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come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meet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7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at 10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00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a. m.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tomorrow.</w:t>
      </w:r>
    </w:p>
    <w:p>
      <w:pPr>
        <w:autoSpaceDE w:val="0"/>
        <w:autoSpaceDN w:val="0"/>
        <w:bidi w:val="0"/>
        <w:spacing w:before="135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Fm afraid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have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another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appointment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at ten.</w:t>
      </w:r>
    </w:p>
    <w:p>
      <w:pPr>
        <w:autoSpaceDE w:val="0"/>
        <w:autoSpaceDN w:val="0"/>
        <w:bidi w:val="0"/>
        <w:spacing w:before="14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 Well then,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how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about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3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00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tomorrow?</w:t>
      </w:r>
    </w:p>
    <w:p>
      <w:pPr>
        <w:autoSpaceDE w:val="0"/>
        <w:autoSpaceDN w:val="0"/>
        <w:bidi w:val="0"/>
        <w:spacing w:before="135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don’t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think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8"/>
          <w:kern w:val="0"/>
          <w:sz w:val="20"/>
        </w:rPr>
        <w:t>Why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don't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call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back?</w:t>
      </w:r>
    </w:p>
    <w:p>
      <w:pPr>
        <w:autoSpaceDE w:val="0"/>
        <w:autoSpaceDN w:val="0"/>
        <w:bidi w:val="0"/>
        <w:spacing w:before="13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Oh,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that’s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very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kind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of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4"/>
          <w:w w:val="105"/>
          <w:kern w:val="0"/>
          <w:sz w:val="20"/>
        </w:rPr>
        <w:t>you.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When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can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expect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your call?</w:t>
      </w:r>
    </w:p>
    <w:p>
      <w:pPr>
        <w:autoSpaceDE w:val="0"/>
        <w:autoSpaceDN w:val="0"/>
        <w:bidi w:val="0"/>
        <w:spacing w:before="173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M: Maybe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 a week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or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have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meeting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right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now.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Thank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for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calling.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Goodbye.</w:t>
      </w:r>
    </w:p>
    <w:p>
      <w:pPr>
        <w:autoSpaceDE w:val="0"/>
        <w:autoSpaceDN w:val="0"/>
        <w:bidi w:val="0"/>
        <w:spacing w:before="168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0"/>
        </w:rPr>
        <w:t xml:space="preserve">Text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9</w:t>
      </w:r>
    </w:p>
    <w:p>
      <w:pPr>
        <w:autoSpaceDE w:val="0"/>
        <w:autoSpaceDN w:val="0"/>
        <w:bidi w:val="0"/>
        <w:spacing w:before="135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宋体" w:hAnsi="宋体" w:eastAsia="宋体" w:cs="宋体"/>
          <w:bCs/>
          <w:color w:val="000000"/>
          <w:w w:val="5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How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did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enjoy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w w:val="9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movie?</w:t>
      </w:r>
    </w:p>
    <w:p>
      <w:pPr>
        <w:autoSpaceDE w:val="0"/>
        <w:autoSpaceDN w:val="0"/>
        <w:bidi w:val="0"/>
        <w:spacing w:before="135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thought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interesting.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Sometimes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bit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violent.</w:t>
      </w:r>
      <w:r>
        <w:rPr>
          <w:rFonts w:ascii="Times New Roman" w:hAnsi="Times New Roman" w:eastAsia="Times New Roman" w:cs="Times New Roman"/>
          <w:bCs/>
          <w:color w:val="000000"/>
          <w:w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6"/>
          <w:w w:val="105"/>
          <w:kern w:val="0"/>
          <w:sz w:val="20"/>
        </w:rPr>
        <w:t>How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about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you?</w:t>
      </w:r>
    </w:p>
    <w:p>
      <w:pPr>
        <w:autoSpaceDE w:val="0"/>
        <w:autoSpaceDN w:val="0"/>
        <w:bidi w:val="0"/>
        <w:spacing w:before="14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；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fell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asleep!</w:t>
      </w:r>
    </w:p>
    <w:p>
      <w:pPr>
        <w:autoSpaceDE w:val="0"/>
        <w:autoSpaceDN w:val="0"/>
        <w:bidi w:val="0"/>
        <w:spacing w:before="125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Oh.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 you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didn’t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like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2"/>
          <w:w w:val="104"/>
          <w:kern w:val="0"/>
          <w:sz w:val="20"/>
        </w:rPr>
        <w:t>it?</w:t>
      </w:r>
    </w:p>
    <w:p>
      <w:pPr>
        <w:autoSpaceDE w:val="0"/>
        <w:autoSpaceDN w:val="0"/>
        <w:bidi w:val="0"/>
        <w:spacing w:beforeAutospacing="0" w:afterAutospacing="0" w:line="355" w:lineRule="exact"/>
        <w:ind w:left="304" w:right="227" w:hanging="304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don’t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really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understand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3"/>
          <w:w w:val="103"/>
          <w:kern w:val="0"/>
          <w:sz w:val="20"/>
        </w:rPr>
        <w:t>why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films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have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1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 long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these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days. It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just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film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about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prisons,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two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2"/>
          <w:w w:val="103"/>
          <w:kern w:val="0"/>
          <w:sz w:val="20"/>
        </w:rPr>
        <w:t>half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hours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long!</w:t>
      </w:r>
    </w:p>
    <w:p>
      <w:pPr>
        <w:autoSpaceDE w:val="0"/>
        <w:autoSpaceDN w:val="0"/>
        <w:bidi w:val="0"/>
        <w:spacing w:before="135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W:Yes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，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see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your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point.</w:t>
      </w:r>
    </w:p>
    <w:p>
      <w:pPr>
        <w:autoSpaceDE w:val="0"/>
        <w:autoSpaceDN w:val="0"/>
        <w:bidi w:val="0"/>
        <w:spacing w:before="13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lost interest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about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halfway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through.</w:t>
      </w:r>
    </w:p>
    <w:p>
      <w:pPr>
        <w:autoSpaceDE w:val="0"/>
        <w:autoSpaceDN w:val="0"/>
        <w:bidi w:val="0"/>
        <w:spacing w:before="140" w:beforeAutospacing="0" w:afterAutospacing="0" w:line="215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Well,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next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time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5"/>
          <w:w w:val="105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ll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have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go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see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shorter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movie!</w:t>
      </w:r>
    </w:p>
    <w:p>
      <w:pPr>
        <w:autoSpaceDE w:val="0"/>
        <w:autoSpaceDN w:val="0"/>
        <w:bidi w:val="0"/>
        <w:spacing w:before="135" w:beforeAutospacing="0" w:afterAutospacing="0" w:line="215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Next time?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Great.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love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going to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 movies.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When?</w:t>
      </w:r>
    </w:p>
    <w:p>
      <w:pPr>
        <w:autoSpaceDE w:val="0"/>
        <w:autoSpaceDN w:val="0"/>
        <w:bidi w:val="0"/>
        <w:spacing w:before="163" w:beforeAutospacing="0" w:afterAutospacing="0" w:line="182" w:lineRule="exact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W:Let’s see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what’s on. Oh,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there’s a romantic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comedy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on.</w:t>
      </w:r>
    </w:p>
    <w:p>
      <w:pPr>
        <w:autoSpaceDE w:val="0"/>
        <w:autoSpaceDN w:val="0"/>
        <w:bidi w:val="0"/>
        <w:spacing w:before="140" w:beforeAutospacing="0" w:afterAutospacing="0" w:line="215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That's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good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8"/>
          <w:kern w:val="0"/>
          <w:sz w:val="20"/>
        </w:rPr>
        <w:t>movie</w:t>
      </w:r>
      <w:r>
        <w:rPr>
          <w:rFonts w:ascii="Times New Roman" w:hAnsi="Times New Roman" w:eastAsia="Times New Roman" w:cs="Times New Roman"/>
          <w:bCs/>
          <w:color w:val="000000"/>
          <w:w w:val="9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for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date!</w:t>
      </w:r>
    </w:p>
    <w:p>
      <w:pPr>
        <w:autoSpaceDE w:val="0"/>
        <w:autoSpaceDN w:val="0"/>
        <w:bidi w:val="0"/>
        <w:spacing w:before="190" w:beforeAutospacing="0" w:afterAutospacing="0" w:line="211" w:lineRule="exact"/>
        <w:ind w:left="2623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【高一英语•参考答案</w:t>
      </w:r>
      <w:r>
        <w:rPr>
          <w:rFonts w:ascii="宋体" w:hAnsi="宋体" w:eastAsia="宋体" w:cs="宋体"/>
          <w:bCs/>
          <w:color w:val="000000"/>
          <w:w w:val="99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第</w:t>
      </w:r>
      <w:r>
        <w:rPr>
          <w:rFonts w:ascii="Times New Roman" w:hAnsi="Times New Roman" w:eastAsia="Times New Roman" w:cs="Times New Roman"/>
          <w:bCs/>
          <w:color w:val="000000"/>
          <w:spacing w:val="-13"/>
          <w:kern w:val="0"/>
          <w:sz w:val="18"/>
        </w:rPr>
        <w:t>2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页（共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18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页）】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57" w:right="1679" w:bottom="421" w:left="1000" w:header="851" w:footer="421" w:gutter="0"/>
        </w:sectPr>
      </w:pPr>
    </w:p>
    <w:p>
      <w:pPr>
        <w:spacing w:beforeAutospacing="0" w:afterAutospacing="0" w:line="14" w:lineRule="exact"/>
        <w:jc w:val="center"/>
        <w:sectPr>
          <w:pgSz w:w="10480" w:h="14740"/>
          <w:pgMar w:top="1119" w:right="895" w:bottom="421" w:left="995" w:header="851" w:footer="421" w:gutter="0"/>
        </w:sectPr>
      </w:pPr>
      <w:bookmarkStart w:id="2" w:name="_bookmark2"/>
      <w:bookmarkEnd w:id="2"/>
    </w:p>
    <w:p>
      <w:pPr>
        <w:spacing w:beforeAutospacing="0" w:afterAutospacing="0" w:line="14" w:lineRule="exact"/>
        <w:jc w:val="center"/>
      </w:pPr>
    </w:p>
    <w:p>
      <w:pPr>
        <w:autoSpaceDE w:val="0"/>
        <w:autoSpaceDN w:val="0"/>
        <w:bidi w:val="0"/>
        <w:spacing w:before="14" w:beforeAutospacing="0" w:afterAutospacing="0" w:line="215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宋体" w:hAnsi="宋体" w:eastAsia="宋体" w:cs="宋体"/>
          <w:bCs/>
          <w:color w:val="000000"/>
          <w:w w:val="5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Alright,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why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don’t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see</w:t>
      </w:r>
      <w:r>
        <w:rPr>
          <w:rFonts w:ascii="Times New Roman" w:hAnsi="Times New Roman" w:eastAsia="Times New Roman" w:cs="Times New Roman"/>
          <w:bCs/>
          <w:color w:val="000000"/>
          <w:w w:val="9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Friday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night?</w:t>
      </w:r>
    </w:p>
    <w:p>
      <w:pPr>
        <w:autoSpaceDE w:val="0"/>
        <w:autoSpaceDN w:val="0"/>
        <w:bidi w:val="0"/>
        <w:spacing w:before="173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M: Where do you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want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sit?</w:t>
      </w:r>
    </w:p>
    <w:p>
      <w:pPr>
        <w:autoSpaceDE w:val="0"/>
        <w:autoSpaceDN w:val="0"/>
        <w:bidi w:val="0"/>
        <w:spacing w:before="173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 Near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back. Not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 the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center.</w:t>
      </w:r>
    </w:p>
    <w:p>
      <w:pPr>
        <w:autoSpaceDE w:val="0"/>
        <w:autoSpaceDN w:val="0"/>
        <w:bidi w:val="0"/>
        <w:spacing w:beforeAutospacing="0" w:afterAutospacing="0" w:line="352" w:lineRule="exact"/>
        <w:ind w:left="309" w:right="50" w:hanging="304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OK,</w:t>
      </w:r>
      <w:r>
        <w:rPr>
          <w:rFonts w:ascii="Times New Roman" w:hAnsi="Times New Roman" w:eastAsia="Times New Roman" w:cs="Times New Roman"/>
          <w:bCs/>
          <w:color w:val="000000"/>
          <w:spacing w:val="3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done.</w:t>
      </w:r>
      <w:r>
        <w:rPr>
          <w:rFonts w:ascii="Times New Roman" w:hAnsi="Times New Roman" w:eastAsia="Times New Roman" w:cs="Times New Roman"/>
          <w:bCs/>
          <w:color w:val="000000"/>
          <w:spacing w:val="3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spacing w:val="-2"/>
          <w:w w:val="104"/>
          <w:kern w:val="0"/>
          <w:sz w:val="20"/>
        </w:rPr>
        <w:t>’ll</w:t>
      </w:r>
      <w:r>
        <w:rPr>
          <w:rFonts w:ascii="Times New Roman" w:hAnsi="Times New Roman" w:eastAsia="Times New Roman" w:cs="Times New Roman"/>
          <w:bCs/>
          <w:color w:val="000000"/>
          <w:spacing w:val="3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pick</w:t>
      </w:r>
      <w:r>
        <w:rPr>
          <w:rFonts w:ascii="Times New Roman" w:hAnsi="Times New Roman" w:eastAsia="Times New Roman" w:cs="Times New Roman"/>
          <w:bCs/>
          <w:color w:val="000000"/>
          <w:spacing w:val="3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spacing w:val="3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up</w:t>
      </w:r>
      <w:r>
        <w:rPr>
          <w:rFonts w:ascii="Times New Roman" w:hAnsi="Times New Roman" w:eastAsia="Times New Roman" w:cs="Times New Roman"/>
          <w:bCs/>
          <w:color w:val="000000"/>
          <w:spacing w:val="3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at</w:t>
      </w:r>
      <w:r>
        <w:rPr>
          <w:rFonts w:ascii="Times New Roman" w:hAnsi="Times New Roman" w:eastAsia="Times New Roman" w:cs="Times New Roman"/>
          <w:bCs/>
          <w:color w:val="000000"/>
          <w:spacing w:val="3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6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宋体" w:hAnsi="宋体" w:eastAsia="宋体" w:cs="宋体"/>
          <w:bCs/>
          <w:color w:val="000000"/>
          <w:w w:val="8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2"/>
          <w:kern w:val="0"/>
          <w:sz w:val="20"/>
        </w:rPr>
        <w:t>00</w:t>
      </w:r>
      <w:r>
        <w:rPr>
          <w:rFonts w:ascii="Times New Roman" w:hAnsi="Times New Roman" w:eastAsia="Times New Roman" w:cs="Times New Roman"/>
          <w:bCs/>
          <w:color w:val="000000"/>
          <w:spacing w:val="3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p.</w:t>
      </w:r>
      <w:r>
        <w:rPr>
          <w:rFonts w:ascii="Times New Roman" w:hAnsi="Times New Roman" w:eastAsia="Times New Roman" w:cs="Times New Roman"/>
          <w:bCs/>
          <w:color w:val="000000"/>
          <w:spacing w:val="3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m.</w:t>
      </w:r>
      <w:r>
        <w:rPr>
          <w:rFonts w:ascii="Times New Roman" w:hAnsi="Times New Roman" w:eastAsia="Times New Roman" w:cs="Times New Roman"/>
          <w:bCs/>
          <w:color w:val="000000"/>
          <w:spacing w:val="3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spacing w:val="3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movie</w:t>
      </w:r>
      <w:r>
        <w:rPr>
          <w:rFonts w:ascii="Times New Roman" w:hAnsi="Times New Roman" w:eastAsia="Times New Roman" w:cs="Times New Roman"/>
          <w:bCs/>
          <w:color w:val="000000"/>
          <w:spacing w:val="3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starts</w:t>
      </w:r>
      <w:r>
        <w:rPr>
          <w:rFonts w:ascii="Times New Roman" w:hAnsi="Times New Roman" w:eastAsia="Times New Roman" w:cs="Times New Roman"/>
          <w:bCs/>
          <w:color w:val="000000"/>
          <w:spacing w:val="3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1"/>
          <w:w w:val="98"/>
          <w:kern w:val="0"/>
          <w:sz w:val="20"/>
        </w:rPr>
        <w:t>at</w:t>
      </w:r>
      <w:r>
        <w:rPr>
          <w:rFonts w:ascii="Times New Roman" w:hAnsi="Times New Roman" w:eastAsia="Times New Roman" w:cs="Times New Roman"/>
          <w:bCs/>
          <w:color w:val="000000"/>
          <w:spacing w:val="3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8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：</w:t>
      </w:r>
      <w:r>
        <w:rPr>
          <w:rFonts w:ascii="宋体" w:hAnsi="宋体" w:eastAsia="宋体" w:cs="宋体"/>
          <w:bCs/>
          <w:color w:val="000000"/>
          <w:w w:val="8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2"/>
          <w:kern w:val="0"/>
          <w:sz w:val="20"/>
        </w:rPr>
        <w:t>00</w:t>
      </w:r>
      <w:r>
        <w:rPr>
          <w:rFonts w:ascii="Times New Roman" w:hAnsi="Times New Roman" w:eastAsia="Times New Roman" w:cs="Times New Roman"/>
          <w:bCs/>
          <w:color w:val="000000"/>
          <w:spacing w:val="3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p.</w:t>
      </w:r>
      <w:r>
        <w:rPr>
          <w:rFonts w:ascii="Times New Roman" w:hAnsi="Times New Roman" w:eastAsia="Times New Roman" w:cs="Times New Roman"/>
          <w:bCs/>
          <w:color w:val="000000"/>
          <w:spacing w:val="3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m.</w:t>
      </w:r>
      <w:r>
        <w:rPr>
          <w:rFonts w:ascii="Times New Roman" w:hAnsi="Times New Roman" w:eastAsia="Times New Roman" w:cs="Times New Roman"/>
          <w:bCs/>
          <w:color w:val="000000"/>
          <w:spacing w:val="3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3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should</w:t>
      </w:r>
      <w:r>
        <w:rPr>
          <w:rFonts w:ascii="Times New Roman" w:hAnsi="Times New Roman" w:eastAsia="Times New Roman" w:cs="Times New Roman"/>
          <w:bCs/>
          <w:color w:val="000000"/>
          <w:spacing w:val="3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have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plenty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of time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have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dinner.</w:t>
      </w:r>
    </w:p>
    <w:p>
      <w:pPr>
        <w:autoSpaceDE w:val="0"/>
        <w:autoSpaceDN w:val="0"/>
        <w:bidi w:val="0"/>
        <w:spacing w:before="168" w:beforeAutospacing="0" w:afterAutospacing="0" w:line="182" w:lineRule="exact"/>
        <w:ind w:left="10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0"/>
        </w:rPr>
        <w:t xml:space="preserve">Text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10</w:t>
      </w:r>
    </w:p>
    <w:p>
      <w:pPr>
        <w:autoSpaceDE w:val="0"/>
        <w:autoSpaceDN w:val="0"/>
        <w:bidi w:val="0"/>
        <w:spacing w:before="163" w:beforeAutospacing="0" w:afterAutospacing="0" w:line="182" w:lineRule="exact"/>
        <w:ind w:left="424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W: My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husband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spent a few weeks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London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1"/>
          <w:w w:val="98"/>
          <w:kern w:val="0"/>
          <w:sz w:val="20"/>
        </w:rPr>
        <w:t>last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year.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went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there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in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autumn.</w:t>
      </w:r>
    </w:p>
    <w:p>
      <w:pPr>
        <w:autoSpaceDE w:val="0"/>
        <w:autoSpaceDN w:val="0"/>
        <w:bidi w:val="0"/>
        <w:spacing w:before="173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 thought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w w:val="9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best season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1"/>
          <w:w w:val="98"/>
          <w:kern w:val="0"/>
          <w:sz w:val="20"/>
        </w:rPr>
        <w:t>visit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England.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weather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was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usually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quite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good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and</w:t>
      </w:r>
    </w:p>
    <w:p>
      <w:pPr>
        <w:autoSpaceDE w:val="0"/>
        <w:autoSpaceDN w:val="0"/>
        <w:bidi w:val="0"/>
        <w:spacing w:before="173" w:beforeAutospacing="0" w:afterAutospacing="0" w:line="182" w:lineRule="exact"/>
        <w:ind w:left="1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there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were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not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too</w:t>
      </w:r>
      <w:r>
        <w:rPr>
          <w:rFonts w:ascii="Times New Roman" w:hAnsi="Times New Roman" w:eastAsia="Times New Roman" w:cs="Times New Roman"/>
          <w:bCs/>
          <w:color w:val="000000"/>
          <w:w w:val="9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many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tourists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1"/>
          <w:w w:val="98"/>
          <w:kern w:val="0"/>
          <w:sz w:val="20"/>
        </w:rPr>
        <w:t>in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October.</w:t>
      </w:r>
    </w:p>
    <w:p>
      <w:pPr>
        <w:autoSpaceDE w:val="0"/>
        <w:autoSpaceDN w:val="0"/>
        <w:bidi w:val="0"/>
        <w:spacing w:beforeAutospacing="0" w:afterAutospacing="0" w:line="351" w:lineRule="exact"/>
        <w:ind w:left="5" w:right="50" w:firstLine="419"/>
        <w:jc w:val="both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5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stayed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</w:t>
      </w:r>
      <w:r>
        <w:rPr>
          <w:rFonts w:ascii="Times New Roman" w:hAnsi="Times New Roman" w:eastAsia="Times New Roman" w:cs="Times New Roman"/>
          <w:bCs/>
          <w:color w:val="000000"/>
          <w:spacing w:val="5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spacing w:val="5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small</w:t>
      </w:r>
      <w:r>
        <w:rPr>
          <w:rFonts w:ascii="Times New Roman" w:hAnsi="Times New Roman" w:eastAsia="Times New Roman" w:cs="Times New Roman"/>
          <w:bCs/>
          <w:color w:val="000000"/>
          <w:spacing w:val="5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hotel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</w:t>
      </w:r>
      <w:r>
        <w:rPr>
          <w:rFonts w:ascii="Times New Roman" w:hAnsi="Times New Roman" w:eastAsia="Times New Roman" w:cs="Times New Roman"/>
          <w:bCs/>
          <w:color w:val="000000"/>
          <w:spacing w:val="5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spacing w:val="5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West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End.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did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most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of</w:t>
      </w:r>
      <w:r>
        <w:rPr>
          <w:rFonts w:ascii="Times New Roman" w:hAnsi="Times New Roman" w:eastAsia="Times New Roman" w:cs="Times New Roman"/>
          <w:bCs/>
          <w:color w:val="000000"/>
          <w:spacing w:val="5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our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sightseeing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on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foot.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went</w:t>
      </w:r>
      <w:r>
        <w:rPr>
          <w:rFonts w:ascii="Times New Roman" w:hAnsi="Times New Roman" w:eastAsia="Times New Roman" w:cs="Times New Roman"/>
          <w:bCs/>
          <w:color w:val="000000"/>
          <w:spacing w:val="7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shopping</w:t>
      </w:r>
      <w:r>
        <w:rPr>
          <w:rFonts w:ascii="Times New Roman" w:hAnsi="Times New Roman" w:eastAsia="Times New Roman" w:cs="Times New Roman"/>
          <w:bCs/>
          <w:color w:val="000000"/>
          <w:spacing w:val="7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spacing w:val="7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spent</w:t>
      </w:r>
      <w:r>
        <w:rPr>
          <w:rFonts w:ascii="Times New Roman" w:hAnsi="Times New Roman" w:eastAsia="Times New Roman" w:cs="Times New Roman"/>
          <w:bCs/>
          <w:color w:val="000000"/>
          <w:spacing w:val="7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spacing w:val="7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lot</w:t>
      </w:r>
      <w:r>
        <w:rPr>
          <w:rFonts w:ascii="Times New Roman" w:hAnsi="Times New Roman" w:eastAsia="Times New Roman" w:cs="Times New Roman"/>
          <w:bCs/>
          <w:color w:val="000000"/>
          <w:spacing w:val="7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of</w:t>
      </w:r>
      <w:r>
        <w:rPr>
          <w:rFonts w:ascii="Times New Roman" w:hAnsi="Times New Roman" w:eastAsia="Times New Roman" w:cs="Times New Roman"/>
          <w:bCs/>
          <w:color w:val="000000"/>
          <w:spacing w:val="7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money.</w:t>
      </w:r>
      <w:r>
        <w:rPr>
          <w:rFonts w:ascii="Times New Roman" w:hAnsi="Times New Roman" w:eastAsia="Times New Roman" w:cs="Times New Roman"/>
          <w:bCs/>
          <w:color w:val="000000"/>
          <w:spacing w:val="7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What</w:t>
      </w:r>
      <w:r>
        <w:rPr>
          <w:rFonts w:ascii="Times New Roman" w:hAnsi="Times New Roman" w:eastAsia="Times New Roman" w:cs="Times New Roman"/>
          <w:bCs/>
          <w:color w:val="000000"/>
          <w:spacing w:val="7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7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liked</w:t>
      </w:r>
      <w:r>
        <w:rPr>
          <w:rFonts w:ascii="Times New Roman" w:hAnsi="Times New Roman" w:eastAsia="Times New Roman" w:cs="Times New Roman"/>
          <w:bCs/>
          <w:color w:val="000000"/>
          <w:spacing w:val="7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most</w:t>
      </w:r>
      <w:r>
        <w:rPr>
          <w:rFonts w:ascii="Times New Roman" w:hAnsi="Times New Roman" w:eastAsia="Times New Roman" w:cs="Times New Roman"/>
          <w:bCs/>
          <w:color w:val="000000"/>
          <w:spacing w:val="7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was</w:t>
      </w:r>
      <w:r>
        <w:rPr>
          <w:rFonts w:ascii="Times New Roman" w:hAnsi="Times New Roman" w:eastAsia="Times New Roman" w:cs="Times New Roman"/>
          <w:bCs/>
          <w:color w:val="000000"/>
          <w:spacing w:val="7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going</w:t>
      </w:r>
      <w:r>
        <w:rPr>
          <w:rFonts w:ascii="Times New Roman" w:hAnsi="Times New Roman" w:eastAsia="Times New Roman" w:cs="Times New Roman"/>
          <w:bCs/>
          <w:color w:val="000000"/>
          <w:spacing w:val="7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1"/>
          <w:w w:val="98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7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spacing w:val="7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theater.</w:t>
      </w:r>
      <w:r>
        <w:rPr>
          <w:rFonts w:ascii="Times New Roman" w:hAnsi="Times New Roman" w:eastAsia="Times New Roman" w:cs="Times New Roman"/>
          <w:bCs/>
          <w:color w:val="000000"/>
          <w:spacing w:val="7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5"/>
          <w:w w:val="96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w w:val="9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don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have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lot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of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chances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see</w:t>
      </w:r>
      <w:r>
        <w:rPr>
          <w:rFonts w:ascii="Times New Roman" w:hAnsi="Times New Roman" w:eastAsia="Times New Roman" w:cs="Times New Roman"/>
          <w:bCs/>
          <w:color w:val="000000"/>
          <w:spacing w:val="5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such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wonderful</w:t>
      </w:r>
      <w:r>
        <w:rPr>
          <w:rFonts w:ascii="Times New Roman" w:hAnsi="Times New Roman" w:eastAsia="Times New Roman" w:cs="Times New Roman"/>
          <w:bCs/>
          <w:color w:val="000000"/>
          <w:spacing w:val="5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plays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at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home.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spacing w:val="5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lot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of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people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said</w:t>
      </w:r>
      <w:r>
        <w:rPr>
          <w:rFonts w:ascii="Times New Roman" w:hAnsi="Times New Roman" w:eastAsia="Times New Roman" w:cs="Times New Roman"/>
          <w:bCs/>
          <w:color w:val="000000"/>
          <w:spacing w:val="5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English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food</w:t>
      </w:r>
      <w:r>
        <w:rPr>
          <w:rFonts w:ascii="Times New Roman" w:hAnsi="Times New Roman" w:eastAsia="Times New Roman" w:cs="Times New Roman"/>
          <w:bCs/>
          <w:color w:val="000000"/>
          <w:spacing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was</w:t>
      </w:r>
      <w:r>
        <w:rPr>
          <w:rFonts w:ascii="Times New Roman" w:hAnsi="Times New Roman" w:eastAsia="Times New Roman" w:cs="Times New Roman"/>
          <w:bCs/>
          <w:color w:val="000000"/>
          <w:spacing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very</w:t>
      </w:r>
      <w:r>
        <w:rPr>
          <w:rFonts w:ascii="Times New Roman" w:hAnsi="Times New Roman" w:eastAsia="Times New Roman" w:cs="Times New Roman"/>
          <w:bCs/>
          <w:color w:val="000000"/>
          <w:spacing w:val="9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bad.</w:t>
      </w:r>
      <w:r>
        <w:rPr>
          <w:rFonts w:ascii="Times New Roman" w:hAnsi="Times New Roman" w:eastAsia="Times New Roman" w:cs="Times New Roman"/>
          <w:bCs/>
          <w:color w:val="000000"/>
          <w:spacing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But</w:t>
      </w:r>
      <w:r>
        <w:rPr>
          <w:rFonts w:ascii="Times New Roman" w:hAnsi="Times New Roman" w:eastAsia="Times New Roman" w:cs="Times New Roman"/>
          <w:bCs/>
          <w:color w:val="000000"/>
          <w:spacing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didn't</w:t>
      </w:r>
      <w:r>
        <w:rPr>
          <w:rFonts w:ascii="Times New Roman" w:hAnsi="Times New Roman" w:eastAsia="Times New Roman" w:cs="Times New Roman"/>
          <w:bCs/>
          <w:color w:val="000000"/>
          <w:spacing w:val="9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think</w:t>
      </w:r>
      <w:r>
        <w:rPr>
          <w:rFonts w:ascii="Times New Roman" w:hAnsi="Times New Roman" w:eastAsia="Times New Roman" w:cs="Times New Roman"/>
          <w:bCs/>
          <w:color w:val="000000"/>
          <w:spacing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so.</w:t>
      </w:r>
      <w:r>
        <w:rPr>
          <w:rFonts w:ascii="Times New Roman" w:hAnsi="Times New Roman" w:eastAsia="Times New Roman" w:cs="Times New Roman"/>
          <w:bCs/>
          <w:color w:val="000000"/>
          <w:spacing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It</w:t>
      </w:r>
      <w:r>
        <w:rPr>
          <w:rFonts w:ascii="Times New Roman" w:hAnsi="Times New Roman" w:eastAsia="Times New Roman" w:cs="Times New Roman"/>
          <w:bCs/>
          <w:color w:val="000000"/>
          <w:spacing w:val="9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was</w:t>
      </w:r>
      <w:r>
        <w:rPr>
          <w:rFonts w:ascii="Times New Roman" w:hAnsi="Times New Roman" w:eastAsia="Times New Roman" w:cs="Times New Roman"/>
          <w:bCs/>
          <w:color w:val="000000"/>
          <w:spacing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true</w:t>
      </w:r>
      <w:r>
        <w:rPr>
          <w:rFonts w:ascii="Times New Roman" w:hAnsi="Times New Roman" w:eastAsia="Times New Roman" w:cs="Times New Roman"/>
          <w:bCs/>
          <w:color w:val="000000"/>
          <w:spacing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that</w:t>
      </w:r>
      <w:r>
        <w:rPr>
          <w:rFonts w:ascii="Times New Roman" w:hAnsi="Times New Roman" w:eastAsia="Times New Roman" w:cs="Times New Roman"/>
          <w:bCs/>
          <w:color w:val="000000"/>
          <w:spacing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most</w:t>
      </w:r>
      <w:r>
        <w:rPr>
          <w:rFonts w:ascii="Times New Roman" w:hAnsi="Times New Roman" w:eastAsia="Times New Roman" w:cs="Times New Roman"/>
          <w:bCs/>
          <w:color w:val="000000"/>
          <w:spacing w:val="9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of</w:t>
      </w:r>
      <w:r>
        <w:rPr>
          <w:rFonts w:ascii="Times New Roman" w:hAnsi="Times New Roman" w:eastAsia="Times New Roman" w:cs="Times New Roman"/>
          <w:bCs/>
          <w:color w:val="000000"/>
          <w:spacing w:val="9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spacing w:val="9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restaurants</w:t>
      </w:r>
      <w:r>
        <w:rPr>
          <w:rFonts w:ascii="Times New Roman" w:hAnsi="Times New Roman" w:eastAsia="Times New Roman" w:cs="Times New Roman"/>
          <w:bCs/>
          <w:color w:val="000000"/>
          <w:spacing w:val="9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were French,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Italian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or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Chinese, but we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had some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very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4"/>
          <w:w w:val="96"/>
          <w:kern w:val="0"/>
          <w:sz w:val="20"/>
        </w:rPr>
        <w:t>good</w:t>
      </w:r>
      <w:r>
        <w:rPr>
          <w:rFonts w:ascii="Times New Roman" w:hAnsi="Times New Roman" w:eastAsia="Times New Roman" w:cs="Times New Roman"/>
          <w:bCs/>
          <w:color w:val="000000"/>
          <w:w w:val="9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meals.</w:t>
      </w:r>
    </w:p>
    <w:p>
      <w:pPr>
        <w:autoSpaceDE w:val="0"/>
        <w:autoSpaceDN w:val="0"/>
        <w:bidi w:val="0"/>
        <w:spacing w:beforeAutospacing="0" w:afterAutospacing="0" w:line="351" w:lineRule="exact"/>
        <w:ind w:left="5" w:right="50" w:firstLine="429"/>
        <w:jc w:val="both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</w:t>
      </w:r>
      <w:r>
        <w:rPr>
          <w:rFonts w:ascii="Times New Roman" w:hAnsi="Times New Roman" w:eastAsia="Times New Roman" w:cs="Times New Roman"/>
          <w:bCs/>
          <w:color w:val="000000"/>
          <w:spacing w:val="6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fact,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6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enjoyed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our</w:t>
      </w:r>
      <w:r>
        <w:rPr>
          <w:rFonts w:ascii="Times New Roman" w:hAnsi="Times New Roman" w:eastAsia="Times New Roman" w:cs="Times New Roman"/>
          <w:bCs/>
          <w:color w:val="000000"/>
          <w:spacing w:val="6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holiday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</w:t>
      </w:r>
      <w:r>
        <w:rPr>
          <w:rFonts w:ascii="Times New Roman" w:hAnsi="Times New Roman" w:eastAsia="Times New Roman" w:cs="Times New Roman"/>
          <w:bCs/>
          <w:color w:val="000000"/>
          <w:spacing w:val="6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much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that</w:t>
      </w:r>
      <w:r>
        <w:rPr>
          <w:rFonts w:ascii="Times New Roman" w:hAnsi="Times New Roman" w:eastAsia="Times New Roman" w:cs="Times New Roman"/>
          <w:bCs/>
          <w:color w:val="000000"/>
          <w:spacing w:val="6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have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already</w:t>
      </w:r>
      <w:r>
        <w:rPr>
          <w:rFonts w:ascii="Times New Roman" w:hAnsi="Times New Roman" w:eastAsia="Times New Roman" w:cs="Times New Roman"/>
          <w:bCs/>
          <w:color w:val="000000"/>
          <w:spacing w:val="6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decided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go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there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again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next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year.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are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going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take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our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umbrellas,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though.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Fm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sure</w:t>
      </w:r>
      <w:r>
        <w:rPr>
          <w:rFonts w:ascii="Times New Roman" w:hAnsi="Times New Roman" w:eastAsia="Times New Roman" w:cs="Times New Roman"/>
          <w:bCs/>
          <w:color w:val="000000"/>
          <w:spacing w:val="6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will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need</w:t>
      </w:r>
      <w:r>
        <w:rPr>
          <w:rFonts w:ascii="Times New Roman" w:hAnsi="Times New Roman" w:eastAsia="Times New Roman" w:cs="Times New Roman"/>
          <w:bCs/>
          <w:color w:val="000000"/>
          <w:spacing w:val="6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them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sooner</w:t>
      </w:r>
      <w:r>
        <w:rPr>
          <w:rFonts w:ascii="Times New Roman" w:hAnsi="Times New Roman" w:eastAsia="Times New Roman" w:cs="Times New Roman"/>
          <w:bCs/>
          <w:color w:val="000000"/>
          <w:spacing w:val="6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or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later.</w:t>
      </w:r>
    </w:p>
    <w:p>
      <w:pPr>
        <w:autoSpaceDE w:val="0"/>
        <w:autoSpaceDN w:val="0"/>
        <w:bidi w:val="0"/>
        <w:spacing w:before="110" w:beforeAutospacing="0" w:afterAutospacing="0" w:line="200" w:lineRule="exact"/>
        <w:ind w:left="3343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英语答案及评分参考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19" w:right="895" w:bottom="421" w:left="995" w:header="851" w:footer="421" w:gutter="0"/>
          <w:cols w:space="0" w:num="1"/>
        </w:sectPr>
      </w:pPr>
    </w:p>
    <w:p>
      <w:pPr>
        <w:autoSpaceDE w:val="0"/>
        <w:autoSpaceDN w:val="0"/>
        <w:bidi w:val="0"/>
        <w:spacing w:before="175" w:beforeAutospacing="0" w:afterAutospacing="0" w:line="200" w:lineRule="exact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一、</w:t>
      </w:r>
    </w:p>
    <w:p>
      <w:pPr>
        <w:autoSpaceDE w:val="0"/>
        <w:autoSpaceDN w:val="0"/>
        <w:bidi w:val="0"/>
        <w:spacing w:before="175" w:beforeAutospacing="0" w:afterAutospacing="0" w:line="215" w:lineRule="exact"/>
        <w:jc w:val="left"/>
        <w:rPr>
          <w:rFonts w:hint="eastAsia"/>
        </w:rPr>
      </w:pPr>
      <w:r>
        <w:br w:type="column"/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听力（共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20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小题;每小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题</w:t>
      </w:r>
      <w:r>
        <w:rPr>
          <w:rFonts w:ascii="Times New Roman" w:hAnsi="Times New Roman" w:eastAsia="Times New Roman" w:cs="Times New Roman"/>
          <w:bCs/>
          <w:color w:val="000000"/>
          <w:spacing w:val="-9"/>
          <w:w w:val="96"/>
          <w:kern w:val="0"/>
          <w:sz w:val="20"/>
        </w:rPr>
        <w:t>1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分，满分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30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分）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19" w:right="895" w:bottom="421" w:left="995" w:header="851" w:footer="421" w:gutter="0"/>
          <w:cols w:equalWidth="0" w:num="2">
            <w:col w:w="459" w:space="260"/>
            <w:col w:w="7871"/>
          </w:cols>
        </w:sectPr>
      </w:pPr>
    </w:p>
    <w:p>
      <w:pPr>
        <w:autoSpaceDE w:val="0"/>
        <w:autoSpaceDN w:val="0"/>
        <w:bidi w:val="0"/>
        <w:spacing w:before="168" w:beforeAutospacing="0" w:afterAutospacing="0" w:line="182" w:lineRule="exact"/>
        <w:ind w:left="1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1—5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BCBCB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6—10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ACBAB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1"/>
          <w:w w:val="99"/>
          <w:kern w:val="0"/>
          <w:sz w:val="20"/>
        </w:rPr>
        <w:t>11—15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1"/>
          <w:kern w:val="0"/>
          <w:sz w:val="20"/>
        </w:rPr>
        <w:t>CCBCA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16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8"/>
          <w:kern w:val="0"/>
          <w:sz w:val="20"/>
        </w:rPr>
        <w:t>—20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ABCAA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19" w:right="895" w:bottom="421" w:left="995" w:header="851" w:footer="421" w:gutter="0"/>
          <w:cols w:space="0" w:num="1"/>
        </w:sectPr>
      </w:pPr>
    </w:p>
    <w:p>
      <w:pPr>
        <w:autoSpaceDE w:val="0"/>
        <w:autoSpaceDN w:val="0"/>
        <w:bidi w:val="0"/>
        <w:spacing w:before="150" w:beforeAutospacing="0" w:afterAutospacing="0" w:line="200" w:lineRule="exact"/>
        <w:ind w:left="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二、</w:t>
      </w:r>
    </w:p>
    <w:p>
      <w:pPr>
        <w:autoSpaceDE w:val="0"/>
        <w:autoSpaceDN w:val="0"/>
        <w:bidi w:val="0"/>
        <w:spacing w:before="150" w:beforeAutospacing="0" w:afterAutospacing="0" w:line="215" w:lineRule="exact"/>
        <w:jc w:val="left"/>
        <w:rPr>
          <w:rFonts w:hint="eastAsia"/>
        </w:rPr>
      </w:pPr>
      <w:r>
        <w:br w:type="column"/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阅读理解（共两节，满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分</w:t>
      </w:r>
      <w:r>
        <w:rPr>
          <w:rFonts w:ascii="Times New Roman" w:hAnsi="Times New Roman" w:eastAsia="Times New Roman" w:cs="Times New Roman"/>
          <w:bCs/>
          <w:color w:val="000000"/>
          <w:spacing w:val="-9"/>
          <w:w w:val="96"/>
          <w:kern w:val="0"/>
          <w:sz w:val="20"/>
        </w:rPr>
        <w:t>5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0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分）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19" w:right="895" w:bottom="421" w:left="995" w:header="851" w:footer="421" w:gutter="0"/>
          <w:cols w:equalWidth="0" w:num="2">
            <w:col w:w="464" w:space="260"/>
            <w:col w:w="7866"/>
          </w:cols>
        </w:sectPr>
      </w:pPr>
    </w:p>
    <w:p>
      <w:pPr>
        <w:autoSpaceDE w:val="0"/>
        <w:autoSpaceDN w:val="0"/>
        <w:bidi w:val="0"/>
        <w:spacing w:before="130" w:beforeAutospacing="0" w:afterAutospacing="0" w:line="215" w:lineRule="exact"/>
        <w:ind w:left="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第一节（共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小题;每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小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题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2.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分，满分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37.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）</w:t>
      </w:r>
    </w:p>
    <w:p>
      <w:pPr>
        <w:autoSpaceDE w:val="0"/>
        <w:autoSpaceDN w:val="0"/>
        <w:bidi w:val="0"/>
        <w:spacing w:before="18" w:beforeAutospacing="0" w:afterAutospacing="0" w:line="342" w:lineRule="exact"/>
        <w:ind w:left="5" w:right="3720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21—23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ABD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24</w:t>
      </w:r>
      <w:r>
        <w:rPr>
          <w:rFonts w:ascii="Times New Roman" w:hAnsi="Times New Roman" w:eastAsia="Times New Roman" w:cs="Times New Roman"/>
          <w:bCs/>
          <w:color w:val="000000"/>
          <w:spacing w:val="5"/>
          <w:w w:val="96"/>
          <w:kern w:val="0"/>
          <w:sz w:val="20"/>
        </w:rPr>
        <w:t>—27</w:t>
      </w:r>
      <w:r>
        <w:rPr>
          <w:rFonts w:ascii="Times New Roman" w:hAnsi="Times New Roman" w:eastAsia="Times New Roman" w:cs="Times New Roman"/>
          <w:bCs/>
          <w:color w:val="000000"/>
          <w:w w:val="9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CBBA 28—31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ACDB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32—35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CABB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第二节（共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小题;每小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题</w:t>
      </w:r>
      <w:r>
        <w:rPr>
          <w:rFonts w:ascii="Times New Roman" w:hAnsi="Times New Roman" w:eastAsia="Times New Roman" w:cs="Times New Roman"/>
          <w:bCs/>
          <w:color w:val="000000"/>
          <w:spacing w:val="-9"/>
          <w:w w:val="96"/>
          <w:kern w:val="0"/>
          <w:sz w:val="20"/>
        </w:rPr>
        <w:t>2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分，满分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12.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分）</w:t>
      </w:r>
      <w:r>
        <w:rPr>
          <w:rFonts w:ascii="宋体" w:hAnsi="宋体" w:eastAsia="宋体" w:cs="宋体"/>
          <w:bCs/>
          <w:color w:val="000000"/>
          <w:spacing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36—40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4"/>
          <w:w w:val="97"/>
          <w:kern w:val="0"/>
          <w:sz w:val="20"/>
        </w:rPr>
        <w:t>GFABD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19" w:right="895" w:bottom="421" w:left="995" w:header="851" w:footer="421" w:gutter="0"/>
          <w:cols w:space="0" w:num="1"/>
        </w:sectPr>
      </w:pPr>
    </w:p>
    <w:p>
      <w:pPr>
        <w:autoSpaceDE w:val="0"/>
        <w:autoSpaceDN w:val="0"/>
        <w:bidi w:val="0"/>
        <w:spacing w:before="160" w:beforeAutospacing="0" w:afterAutospacing="0" w:line="200" w:lineRule="exact"/>
        <w:ind w:left="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三、</w:t>
      </w:r>
    </w:p>
    <w:p>
      <w:pPr>
        <w:autoSpaceDE w:val="0"/>
        <w:autoSpaceDN w:val="0"/>
        <w:bidi w:val="0"/>
        <w:spacing w:before="160" w:beforeAutospacing="0" w:afterAutospacing="0" w:line="215" w:lineRule="exact"/>
        <w:jc w:val="left"/>
        <w:rPr>
          <w:rFonts w:hint="eastAsia"/>
        </w:rPr>
      </w:pPr>
      <w:r>
        <w:br w:type="column"/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语言运用（共四节，满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分</w:t>
      </w:r>
      <w:r>
        <w:rPr>
          <w:rFonts w:ascii="Times New Roman" w:hAnsi="Times New Roman" w:eastAsia="Times New Roman" w:cs="Times New Roman"/>
          <w:bCs/>
          <w:color w:val="000000"/>
          <w:spacing w:val="-9"/>
          <w:w w:val="96"/>
          <w:kern w:val="0"/>
          <w:sz w:val="20"/>
        </w:rPr>
        <w:t>5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分）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19" w:right="895" w:bottom="421" w:left="995" w:header="851" w:footer="421" w:gutter="0"/>
          <w:cols w:equalWidth="0" w:num="2">
            <w:col w:w="464" w:space="260"/>
            <w:col w:w="7866"/>
          </w:cols>
        </w:sectPr>
      </w:pPr>
    </w:p>
    <w:p>
      <w:pPr>
        <w:autoSpaceDE w:val="0"/>
        <w:autoSpaceDN w:val="0"/>
        <w:bidi w:val="0"/>
        <w:spacing w:beforeAutospacing="0" w:afterAutospacing="0" w:line="342" w:lineRule="exact"/>
        <w:ind w:left="5" w:right="3838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第一节:完形填空（共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0"/>
          <w:kern w:val="0"/>
          <w:sz w:val="20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小题;每小题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分，满分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0"/>
          <w:kern w:val="0"/>
          <w:sz w:val="20"/>
        </w:rPr>
        <w:t>1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分）</w:t>
      </w:r>
      <w:r>
        <w:rPr>
          <w:rFonts w:ascii="宋体" w:hAnsi="宋体" w:eastAsia="宋体" w:cs="宋体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41—45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ABDCB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46—50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BBBDA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2"/>
          <w:kern w:val="0"/>
          <w:sz w:val="20"/>
        </w:rPr>
        <w:t>51</w:t>
      </w:r>
      <w:r>
        <w:rPr>
          <w:rFonts w:ascii="Times New Roman" w:hAnsi="Times New Roman" w:eastAsia="Times New Roman" w:cs="Times New Roman"/>
          <w:bCs/>
          <w:color w:val="000000"/>
          <w:spacing w:val="5"/>
          <w:w w:val="96"/>
          <w:kern w:val="0"/>
          <w:sz w:val="20"/>
        </w:rPr>
        <w:t>—55</w:t>
      </w:r>
      <w:r>
        <w:rPr>
          <w:rFonts w:ascii="Times New Roman" w:hAnsi="Times New Roman" w:eastAsia="Times New Roman" w:cs="Times New Roman"/>
          <w:bCs/>
          <w:color w:val="000000"/>
          <w:w w:val="9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CCADC</w:t>
      </w:r>
    </w:p>
    <w:p>
      <w:pPr>
        <w:autoSpaceDE w:val="0"/>
        <w:autoSpaceDN w:val="0"/>
        <w:bidi w:val="0"/>
        <w:spacing w:before="140" w:beforeAutospacing="0" w:afterAutospacing="0" w:line="215" w:lineRule="exact"/>
        <w:ind w:left="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第二节（共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10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小题;每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小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题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分，满分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分）</w:t>
      </w:r>
    </w:p>
    <w:p>
      <w:pPr>
        <w:autoSpaceDE w:val="0"/>
        <w:autoSpaceDN w:val="0"/>
        <w:bidi w:val="0"/>
        <w:spacing w:before="5" w:beforeAutospacing="0" w:afterAutospacing="0" w:line="350" w:lineRule="exact"/>
        <w:ind w:left="10" w:right="3706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56.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opportunities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3"/>
          <w:w w:val="104"/>
          <w:kern w:val="0"/>
          <w:sz w:val="20"/>
        </w:rPr>
        <w:t>57.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significantly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58.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59.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earliest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60.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with 61.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Born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62.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worked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63.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which/that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64.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creative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65.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spacing w:val="50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第三节（共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小题;每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小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题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分，满分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分）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19" w:right="895" w:bottom="421" w:left="995" w:header="851" w:footer="421" w:gutter="0"/>
          <w:cols w:space="0" w:num="1"/>
        </w:sectPr>
      </w:pPr>
    </w:p>
    <w:p>
      <w:pPr>
        <w:autoSpaceDE w:val="0"/>
        <w:autoSpaceDN w:val="0"/>
        <w:bidi w:val="0"/>
        <w:spacing w:beforeAutospacing="0" w:afterAutospacing="0" w:line="348" w:lineRule="exact"/>
        <w:ind w:left="10"/>
        <w:jc w:val="both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66.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tripped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67.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chatting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68.</w:t>
      </w:r>
      <w:r>
        <w:rPr>
          <w:rFonts w:ascii="Times New Roman" w:hAnsi="Times New Roman" w:eastAsia="Times New Roman" w:cs="Times New Roman"/>
          <w:bCs/>
          <w:color w:val="000000"/>
          <w:w w:val="9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grateful</w:t>
      </w:r>
      <w:r>
        <w:rPr>
          <w:rFonts w:ascii="Times New Roman" w:hAnsi="Times New Roman" w:eastAsia="Times New Roman" w:cs="Times New Roman"/>
          <w:bCs/>
          <w:color w:val="000000"/>
          <w:w w:val="9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71.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rescue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72.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breathe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3"/>
          <w:w w:val="104"/>
          <w:kern w:val="0"/>
          <w:sz w:val="20"/>
        </w:rPr>
        <w:t>73.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measures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76.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disease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77.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wisdom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78.</w:t>
      </w:r>
      <w:r>
        <w:rPr>
          <w:rFonts w:ascii="Times New Roman" w:hAnsi="Times New Roman" w:eastAsia="Times New Roman" w:cs="Times New Roman"/>
          <w:bCs/>
          <w:color w:val="000000"/>
          <w:w w:val="9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harmony</w:t>
      </w:r>
    </w:p>
    <w:p>
      <w:pPr>
        <w:autoSpaceDE w:val="0"/>
        <w:autoSpaceDN w:val="0"/>
        <w:bidi w:val="0"/>
        <w:spacing w:beforeAutospacing="0" w:afterAutospacing="0" w:line="347" w:lineRule="exact"/>
        <w:ind w:right="2598" w:firstLine="15"/>
        <w:jc w:val="left"/>
        <w:rPr>
          <w:rFonts w:hint="eastAsia"/>
        </w:rPr>
      </w:pPr>
      <w:r>
        <w:br w:type="column"/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69.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phenomenon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70.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inj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4"/>
          <w:w w:val="105"/>
          <w:kern w:val="0"/>
          <w:sz w:val="20"/>
        </w:rPr>
        <w:t>ured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74.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replaced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75.</w:t>
      </w:r>
      <w:r>
        <w:rPr>
          <w:rFonts w:ascii="Times New Roman" w:hAnsi="Times New Roman" w:eastAsia="Times New Roman" w:cs="Times New Roman"/>
          <w:bCs/>
          <w:color w:val="000000"/>
          <w:w w:val="9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attack</w:t>
      </w:r>
    </w:p>
    <w:p>
      <w:pPr>
        <w:autoSpaceDE w:val="0"/>
        <w:autoSpaceDN w:val="0"/>
        <w:bidi w:val="0"/>
        <w:spacing w:before="173" w:beforeAutospacing="0" w:afterAutospacing="0" w:line="182" w:lineRule="exact"/>
        <w:ind w:left="40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79.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respect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80.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decorate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19" w:right="895" w:bottom="421" w:left="995" w:header="851" w:footer="421" w:gutter="0"/>
          <w:cols w:equalWidth="0" w:num="2">
            <w:col w:w="2990" w:space="638"/>
            <w:col w:w="4962"/>
          </w:cols>
        </w:sectPr>
      </w:pPr>
    </w:p>
    <w:p>
      <w:pPr>
        <w:autoSpaceDE w:val="0"/>
        <w:autoSpaceDN w:val="0"/>
        <w:spacing w:beforeAutospacing="0" w:afterAutospacing="0" w:line="505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11" w:lineRule="exact"/>
        <w:ind w:left="2628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【高一英语•参考答案</w:t>
      </w:r>
      <w:r>
        <w:rPr>
          <w:rFonts w:ascii="宋体" w:hAnsi="宋体" w:eastAsia="宋体" w:cs="宋体"/>
          <w:bCs/>
          <w:color w:val="000000"/>
          <w:w w:val="99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第</w:t>
      </w:r>
      <w:r>
        <w:rPr>
          <w:rFonts w:ascii="Times New Roman" w:hAnsi="Times New Roman" w:eastAsia="Times New Roman" w:cs="Times New Roman"/>
          <w:bCs/>
          <w:color w:val="000000"/>
          <w:spacing w:val="-13"/>
          <w:kern w:val="0"/>
          <w:sz w:val="18"/>
        </w:rPr>
        <w:t>3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页（共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18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页）】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19" w:right="895" w:bottom="421" w:left="995" w:header="851" w:footer="421" w:gutter="0"/>
        </w:sectPr>
      </w:pPr>
    </w:p>
    <w:p>
      <w:pPr>
        <w:spacing w:beforeAutospacing="0" w:afterAutospacing="0" w:line="14" w:lineRule="exact"/>
        <w:jc w:val="center"/>
        <w:sectPr>
          <w:pgSz w:w="10480" w:h="14740"/>
          <w:pgMar w:top="1129" w:right="895" w:bottom="421" w:left="995" w:header="851" w:footer="421" w:gutter="0"/>
        </w:sectPr>
      </w:pPr>
      <w:bookmarkStart w:id="3" w:name="_bookmark3"/>
      <w:bookmarkEnd w:id="3"/>
    </w:p>
    <w:p>
      <w:pPr>
        <w:spacing w:beforeAutospacing="0" w:afterAutospacing="0" w:line="14" w:lineRule="exact"/>
        <w:jc w:val="center"/>
      </w:pPr>
    </w:p>
    <w:p>
      <w:pPr>
        <w:autoSpaceDE w:val="0"/>
        <w:autoSpaceDN w:val="0"/>
        <w:bidi w:val="0"/>
        <w:spacing w:before="14" w:beforeAutospacing="0" w:afterAutospacing="0" w:line="215" w:lineRule="exact"/>
        <w:ind w:left="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第四节(共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10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小题;每小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题</w:t>
      </w:r>
      <w:r>
        <w:rPr>
          <w:rFonts w:ascii="Times New Roman" w:hAnsi="Times New Roman" w:eastAsia="Times New Roman" w:cs="Times New Roman"/>
          <w:bCs/>
          <w:color w:val="000000"/>
          <w:spacing w:val="-9"/>
          <w:w w:val="96"/>
          <w:kern w:val="0"/>
          <w:sz w:val="20"/>
        </w:rPr>
        <w:t>1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分，满分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10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分)</w:t>
      </w:r>
    </w:p>
    <w:p>
      <w:pPr>
        <w:autoSpaceDE w:val="0"/>
        <w:autoSpaceDN w:val="0"/>
        <w:bidi w:val="0"/>
        <w:spacing w:before="168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81.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keep you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company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82.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capable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of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83.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tends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</w:p>
    <w:p>
      <w:pPr>
        <w:autoSpaceDE w:val="0"/>
        <w:autoSpaceDN w:val="0"/>
        <w:bidi w:val="0"/>
        <w:spacing w:before="168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84.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belong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85.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dates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back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86.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particular</w:t>
      </w:r>
    </w:p>
    <w:p>
      <w:pPr>
        <w:autoSpaceDE w:val="0"/>
        <w:autoSpaceDN w:val="0"/>
        <w:bidi w:val="0"/>
        <w:spacing w:before="173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87.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 despair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88.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relief</w:t>
      </w:r>
      <w:r>
        <w:rPr>
          <w:rFonts w:ascii="Times New Roman" w:hAnsi="Times New Roman" w:eastAsia="Times New Roman" w:cs="Times New Roman"/>
          <w:bCs/>
          <w:color w:val="000000"/>
          <w:w w:val="9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89.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gathered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2"/>
          <w:kern w:val="0"/>
          <w:sz w:val="20"/>
        </w:rPr>
        <w:t>in</w:t>
      </w:r>
    </w:p>
    <w:p>
      <w:pPr>
        <w:autoSpaceDE w:val="0"/>
        <w:autoSpaceDN w:val="0"/>
        <w:bidi w:val="0"/>
        <w:spacing w:before="163" w:beforeAutospacing="0" w:afterAutospacing="0" w:line="182" w:lineRule="exact"/>
        <w:ind w:left="10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90.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suit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everyone's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taste</w:t>
      </w:r>
    </w:p>
    <w:p>
      <w:pPr>
        <w:autoSpaceDE w:val="0"/>
        <w:autoSpaceDN w:val="0"/>
        <w:bidi w:val="0"/>
        <w:spacing w:before="140" w:beforeAutospacing="0" w:afterAutospacing="0" w:line="215" w:lineRule="exact"/>
        <w:ind w:left="2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四、应用文写作(满分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0"/>
          <w:kern w:val="0"/>
          <w:sz w:val="20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分)</w:t>
      </w:r>
    </w:p>
    <w:p>
      <w:pPr>
        <w:autoSpaceDE w:val="0"/>
        <w:autoSpaceDN w:val="0"/>
        <w:bidi w:val="0"/>
        <w:spacing w:before="168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One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possible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version:</w:t>
      </w:r>
    </w:p>
    <w:p>
      <w:pPr>
        <w:autoSpaceDE w:val="0"/>
        <w:autoSpaceDN w:val="0"/>
        <w:bidi w:val="0"/>
        <w:spacing w:before="163" w:beforeAutospacing="0" w:afterAutospacing="0" w:line="182" w:lineRule="exact"/>
        <w:ind w:left="424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Good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morning,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ladies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9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gentlemen] Today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 d like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talk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about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2"/>
          <w:w w:val="103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power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of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music.</w:t>
      </w:r>
    </w:p>
    <w:p>
      <w:pPr>
        <w:autoSpaceDE w:val="0"/>
        <w:autoSpaceDN w:val="0"/>
        <w:bidi w:val="0"/>
        <w:spacing w:before="168" w:beforeAutospacing="0" w:afterAutospacing="0" w:line="182" w:lineRule="exact"/>
        <w:ind w:left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Music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has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always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been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w w:val="9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powerful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force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 my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life,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shaping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7"/>
          <w:kern w:val="0"/>
          <w:sz w:val="20"/>
        </w:rPr>
        <w:t>my</w:t>
      </w:r>
      <w:r>
        <w:rPr>
          <w:rFonts w:ascii="Times New Roman" w:hAnsi="Times New Roman" w:eastAsia="Times New Roman" w:cs="Times New Roman"/>
          <w:bCs/>
          <w:color w:val="000000"/>
          <w:w w:val="9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moods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inspiring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7"/>
          <w:kern w:val="0"/>
          <w:sz w:val="20"/>
        </w:rPr>
        <w:t>my</w:t>
      </w:r>
    </w:p>
    <w:p>
      <w:pPr>
        <w:autoSpaceDE w:val="0"/>
        <w:autoSpaceDN w:val="0"/>
        <w:bidi w:val="0"/>
        <w:spacing w:before="173" w:beforeAutospacing="0" w:afterAutospacing="0" w:line="182" w:lineRule="exact"/>
        <w:ind w:left="1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thoughts.</w:t>
      </w:r>
    </w:p>
    <w:p>
      <w:pPr>
        <w:autoSpaceDE w:val="0"/>
        <w:autoSpaceDN w:val="0"/>
        <w:bidi w:val="0"/>
        <w:spacing w:before="5" w:beforeAutospacing="0" w:afterAutospacing="0" w:line="348" w:lineRule="exact"/>
        <w:ind w:left="10" w:right="55" w:firstLine="414"/>
        <w:jc w:val="both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spacing w:val="6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still</w:t>
      </w:r>
      <w:r>
        <w:rPr>
          <w:rFonts w:ascii="Times New Roman" w:hAnsi="Times New Roman" w:eastAsia="Times New Roman" w:cs="Times New Roman"/>
          <w:bCs/>
          <w:color w:val="000000"/>
          <w:spacing w:val="6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clearly</w:t>
      </w:r>
      <w:r>
        <w:rPr>
          <w:rFonts w:ascii="Times New Roman" w:hAnsi="Times New Roman" w:eastAsia="Times New Roman" w:cs="Times New Roman"/>
          <w:bCs/>
          <w:color w:val="000000"/>
          <w:spacing w:val="6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remember</w:t>
      </w:r>
      <w:r>
        <w:rPr>
          <w:rFonts w:ascii="Times New Roman" w:hAnsi="Times New Roman" w:eastAsia="Times New Roman" w:cs="Times New Roman"/>
          <w:bCs/>
          <w:color w:val="000000"/>
          <w:spacing w:val="6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once</w:t>
      </w:r>
      <w:r>
        <w:rPr>
          <w:rFonts w:ascii="Times New Roman" w:hAnsi="Times New Roman" w:eastAsia="Times New Roman" w:cs="Times New Roman"/>
          <w:bCs/>
          <w:color w:val="000000"/>
          <w:spacing w:val="6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when</w:t>
      </w:r>
      <w:r>
        <w:rPr>
          <w:rFonts w:ascii="Times New Roman" w:hAnsi="Times New Roman" w:eastAsia="Times New Roman" w:cs="Times New Roman"/>
          <w:bCs/>
          <w:color w:val="000000"/>
          <w:spacing w:val="6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spacing w:val="6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was</w:t>
      </w:r>
      <w:r>
        <w:rPr>
          <w:rFonts w:ascii="Times New Roman" w:hAnsi="Times New Roman" w:eastAsia="Times New Roman" w:cs="Times New Roman"/>
          <w:bCs/>
          <w:color w:val="000000"/>
          <w:spacing w:val="6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</w:t>
      </w:r>
      <w:r>
        <w:rPr>
          <w:rFonts w:ascii="Times New Roman" w:hAnsi="Times New Roman" w:eastAsia="Times New Roman" w:cs="Times New Roman"/>
          <w:bCs/>
          <w:color w:val="000000"/>
          <w:spacing w:val="6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low</w:t>
      </w:r>
      <w:r>
        <w:rPr>
          <w:rFonts w:ascii="Times New Roman" w:hAnsi="Times New Roman" w:eastAsia="Times New Roman" w:cs="Times New Roman"/>
          <w:bCs/>
          <w:color w:val="000000"/>
          <w:spacing w:val="6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spirits,</w:t>
      </w:r>
      <w:r>
        <w:rPr>
          <w:rFonts w:ascii="Times New Roman" w:hAnsi="Times New Roman" w:eastAsia="Times New Roman" w:cs="Times New Roman"/>
          <w:bCs/>
          <w:color w:val="000000"/>
          <w:spacing w:val="6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</w:t>
      </w:r>
      <w:r>
        <w:rPr>
          <w:rFonts w:ascii="Times New Roman" w:hAnsi="Times New Roman" w:eastAsia="Times New Roman" w:cs="Times New Roman"/>
          <w:bCs/>
          <w:color w:val="000000"/>
          <w:spacing w:val="6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soothing</w:t>
      </w:r>
      <w:r>
        <w:rPr>
          <w:rFonts w:ascii="Times New Roman" w:hAnsi="Times New Roman" w:eastAsia="Times New Roman" w:cs="Times New Roman"/>
          <w:bCs/>
          <w:color w:val="000000"/>
          <w:spacing w:val="6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melody</w:t>
      </w:r>
      <w:r>
        <w:rPr>
          <w:rFonts w:ascii="Times New Roman" w:hAnsi="Times New Roman" w:eastAsia="Times New Roman" w:cs="Times New Roman"/>
          <w:bCs/>
          <w:color w:val="000000"/>
          <w:spacing w:val="6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from</w:t>
      </w:r>
      <w:r>
        <w:rPr>
          <w:rFonts w:ascii="Times New Roman" w:hAnsi="Times New Roman" w:eastAsia="Times New Roman" w:cs="Times New Roman"/>
          <w:bCs/>
          <w:color w:val="000000"/>
          <w:spacing w:val="6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campus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studio</w:t>
      </w:r>
      <w:r>
        <w:rPr>
          <w:rFonts w:ascii="Times New Roman" w:hAnsi="Times New Roman" w:eastAsia="Times New Roman" w:cs="Times New Roman"/>
          <w:bCs/>
          <w:color w:val="000000"/>
          <w:spacing w:val="11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attracted</w:t>
      </w:r>
      <w:r>
        <w:rPr>
          <w:rFonts w:ascii="Times New Roman" w:hAnsi="Times New Roman" w:eastAsia="Times New Roman" w:cs="Times New Roman"/>
          <w:bCs/>
          <w:color w:val="000000"/>
          <w:spacing w:val="11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my</w:t>
      </w:r>
      <w:r>
        <w:rPr>
          <w:rFonts w:ascii="Times New Roman" w:hAnsi="Times New Roman" w:eastAsia="Times New Roman" w:cs="Times New Roman"/>
          <w:bCs/>
          <w:color w:val="000000"/>
          <w:spacing w:val="11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attention.</w:t>
      </w:r>
      <w:r>
        <w:rPr>
          <w:rFonts w:ascii="Times New Roman" w:hAnsi="Times New Roman" w:eastAsia="Times New Roman" w:cs="Times New Roman"/>
          <w:bCs/>
          <w:color w:val="000000"/>
          <w:spacing w:val="11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spacing w:val="11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stories,</w:t>
      </w:r>
      <w:r>
        <w:rPr>
          <w:rFonts w:ascii="Times New Roman" w:hAnsi="Times New Roman" w:eastAsia="Times New Roman" w:cs="Times New Roman"/>
          <w:bCs/>
          <w:color w:val="000000"/>
          <w:spacing w:val="11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aspirations</w:t>
      </w:r>
      <w:r>
        <w:rPr>
          <w:rFonts w:ascii="Times New Roman" w:hAnsi="Times New Roman" w:eastAsia="Times New Roman" w:cs="Times New Roman"/>
          <w:bCs/>
          <w:color w:val="000000"/>
          <w:spacing w:val="11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spacing w:val="11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soul</w:t>
      </w:r>
      <w:r>
        <w:rPr>
          <w:rFonts w:ascii="Times New Roman" w:hAnsi="Times New Roman" w:eastAsia="Times New Roman" w:cs="Times New Roman"/>
          <w:bCs/>
          <w:color w:val="000000"/>
          <w:spacing w:val="11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expressed</w:t>
      </w:r>
      <w:r>
        <w:rPr>
          <w:rFonts w:ascii="Times New Roman" w:hAnsi="Times New Roman" w:eastAsia="Times New Roman" w:cs="Times New Roman"/>
          <w:bCs/>
          <w:color w:val="000000"/>
          <w:spacing w:val="11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in</w:t>
      </w:r>
      <w:r>
        <w:rPr>
          <w:rFonts w:ascii="Times New Roman" w:hAnsi="Times New Roman" w:eastAsia="Times New Roman" w:cs="Times New Roman"/>
          <w:bCs/>
          <w:color w:val="000000"/>
          <w:spacing w:val="11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spacing w:val="11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beautiful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melody</w:t>
      </w:r>
      <w:r>
        <w:rPr>
          <w:rFonts w:ascii="Times New Roman" w:hAnsi="Times New Roman" w:eastAsia="Times New Roman" w:cs="Times New Roman"/>
          <w:bCs/>
          <w:color w:val="000000"/>
          <w:spacing w:val="6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of</w:t>
      </w:r>
      <w:r>
        <w:rPr>
          <w:rFonts w:ascii="Times New Roman" w:hAnsi="Times New Roman" w:eastAsia="Times New Roman" w:cs="Times New Roman"/>
          <w:bCs/>
          <w:color w:val="000000"/>
          <w:spacing w:val="6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song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0"/>
        </w:rPr>
        <w:t>Rice</w:t>
      </w:r>
      <w:r>
        <w:rPr>
          <w:rFonts w:ascii="Times New Roman" w:hAnsi="Times New Roman" w:eastAsia="Times New Roman" w:cs="Times New Roman"/>
          <w:b/>
          <w:bCs/>
          <w:i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0"/>
        </w:rPr>
        <w:t>Field</w:t>
      </w:r>
      <w:r>
        <w:rPr>
          <w:rFonts w:ascii="Times New Roman" w:hAnsi="Times New Roman" w:eastAsia="Times New Roman" w:cs="Times New Roman"/>
          <w:b/>
          <w:bCs/>
          <w:i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gradually</w:t>
      </w:r>
      <w:r>
        <w:rPr>
          <w:rFonts w:ascii="Times New Roman" w:hAnsi="Times New Roman" w:eastAsia="Times New Roman" w:cs="Times New Roman"/>
          <w:bCs/>
          <w:color w:val="000000"/>
          <w:spacing w:val="6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lit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me</w:t>
      </w:r>
      <w:r>
        <w:rPr>
          <w:rFonts w:ascii="Times New Roman" w:hAnsi="Times New Roman" w:eastAsia="Times New Roman" w:cs="Times New Roman"/>
          <w:bCs/>
          <w:color w:val="000000"/>
          <w:spacing w:val="6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up.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Drawing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strength</w:t>
      </w:r>
      <w:r>
        <w:rPr>
          <w:rFonts w:ascii="Times New Roman" w:hAnsi="Times New Roman" w:eastAsia="Times New Roman" w:cs="Times New Roman"/>
          <w:bCs/>
          <w:color w:val="000000"/>
          <w:spacing w:val="6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from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spacing w:val="6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song,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</w:t>
      </w:r>
      <w:r>
        <w:rPr>
          <w:rFonts w:ascii="Times New Roman" w:hAnsi="Times New Roman" w:eastAsia="Times New Roman" w:cs="Times New Roman"/>
          <w:bCs/>
          <w:color w:val="000000"/>
          <w:spacing w:val="67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picked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myself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up</w:t>
      </w:r>
      <w:r>
        <w:rPr>
          <w:rFonts w:ascii="Times New Roman" w:hAnsi="Times New Roman" w:eastAsia="Times New Roman" w:cs="Times New Roman"/>
          <w:bCs/>
          <w:color w:val="000000"/>
          <w:spacing w:val="5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spacing w:val="5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continued</w:t>
      </w:r>
      <w:r>
        <w:rPr>
          <w:rFonts w:ascii="Times New Roman" w:hAnsi="Times New Roman" w:eastAsia="Times New Roman" w:cs="Times New Roman"/>
          <w:bCs/>
          <w:color w:val="000000"/>
          <w:spacing w:val="5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follow</w:t>
      </w:r>
      <w:r>
        <w:rPr>
          <w:rFonts w:ascii="Times New Roman" w:hAnsi="Times New Roman" w:eastAsia="Times New Roman" w:cs="Times New Roman"/>
          <w:bCs/>
          <w:color w:val="000000"/>
          <w:spacing w:val="5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8"/>
          <w:kern w:val="0"/>
          <w:sz w:val="20"/>
        </w:rPr>
        <w:t>my</w:t>
      </w:r>
      <w:r>
        <w:rPr>
          <w:rFonts w:ascii="Times New Roman" w:hAnsi="Times New Roman" w:eastAsia="Times New Roman" w:cs="Times New Roman"/>
          <w:bCs/>
          <w:color w:val="000000"/>
          <w:spacing w:val="5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dreams.</w:t>
      </w:r>
      <w:r>
        <w:rPr>
          <w:rFonts w:ascii="Times New Roman" w:hAnsi="Times New Roman" w:eastAsia="Times New Roman" w:cs="Times New Roman"/>
          <w:bCs/>
          <w:color w:val="000000"/>
          <w:spacing w:val="5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Till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now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，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I’m</w:t>
      </w:r>
      <w:r>
        <w:rPr>
          <w:rFonts w:ascii="Times New Roman" w:hAnsi="Times New Roman" w:eastAsia="Times New Roman" w:cs="Times New Roman"/>
          <w:bCs/>
          <w:color w:val="000000"/>
          <w:spacing w:val="5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still</w:t>
      </w:r>
      <w:r>
        <w:rPr>
          <w:rFonts w:ascii="Times New Roman" w:hAnsi="Times New Roman" w:eastAsia="Times New Roman" w:cs="Times New Roman"/>
          <w:bCs/>
          <w:color w:val="000000"/>
          <w:spacing w:val="5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grateful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7"/>
          <w:kern w:val="0"/>
          <w:sz w:val="20"/>
        </w:rPr>
        <w:t>for</w:t>
      </w:r>
      <w:r>
        <w:rPr>
          <w:rFonts w:ascii="Times New Roman" w:hAnsi="Times New Roman" w:eastAsia="Times New Roman" w:cs="Times New Roman"/>
          <w:bCs/>
          <w:color w:val="000000"/>
          <w:spacing w:val="5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the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impact</w:t>
      </w:r>
      <w:r>
        <w:rPr>
          <w:rFonts w:ascii="Times New Roman" w:hAnsi="Times New Roman" w:eastAsia="Times New Roman" w:cs="Times New Roman"/>
          <w:bCs/>
          <w:color w:val="000000"/>
          <w:spacing w:val="52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it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has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had on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my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life.</w:t>
      </w:r>
    </w:p>
    <w:p>
      <w:pPr>
        <w:autoSpaceDE w:val="0"/>
        <w:autoSpaceDN w:val="0"/>
        <w:bidi w:val="0"/>
        <w:spacing w:before="38" w:beforeAutospacing="0" w:afterAutospacing="0" w:line="333" w:lineRule="exact"/>
        <w:ind w:left="10" w:right="50" w:firstLine="414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Music</w:t>
      </w:r>
      <w:r>
        <w:rPr>
          <w:rFonts w:ascii="Times New Roman" w:hAnsi="Times New Roman" w:eastAsia="Times New Roman" w:cs="Times New Roman"/>
          <w:bCs/>
          <w:color w:val="000000"/>
          <w:spacing w:val="10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always</w:t>
      </w:r>
      <w:r>
        <w:rPr>
          <w:rFonts w:ascii="Times New Roman" w:hAnsi="Times New Roman" w:eastAsia="Times New Roman" w:cs="Times New Roman"/>
          <w:bCs/>
          <w:color w:val="000000"/>
          <w:spacing w:val="10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heals</w:t>
      </w:r>
      <w:r>
        <w:rPr>
          <w:rFonts w:ascii="Times New Roman" w:hAnsi="Times New Roman" w:eastAsia="Times New Roman" w:cs="Times New Roman"/>
          <w:bCs/>
          <w:color w:val="000000"/>
          <w:spacing w:val="10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me</w:t>
      </w:r>
      <w:r>
        <w:rPr>
          <w:rFonts w:ascii="Times New Roman" w:hAnsi="Times New Roman" w:eastAsia="Times New Roman" w:cs="Times New Roman"/>
          <w:bCs/>
          <w:color w:val="000000"/>
          <w:spacing w:val="10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emotionally</w:t>
      </w:r>
      <w:r>
        <w:rPr>
          <w:rFonts w:ascii="Times New Roman" w:hAnsi="Times New Roman" w:eastAsia="Times New Roman" w:cs="Times New Roman"/>
          <w:bCs/>
          <w:color w:val="000000"/>
          <w:spacing w:val="10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spacing w:val="10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mentally.</w:t>
      </w:r>
      <w:r>
        <w:rPr>
          <w:rFonts w:ascii="Times New Roman" w:hAnsi="Times New Roman" w:eastAsia="Times New Roman" w:cs="Times New Roman"/>
          <w:bCs/>
          <w:color w:val="000000"/>
          <w:spacing w:val="10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2"/>
          <w:w w:val="96"/>
          <w:kern w:val="0"/>
          <w:sz w:val="20"/>
        </w:rPr>
        <w:t>If</w:t>
      </w:r>
      <w:r>
        <w:rPr>
          <w:rFonts w:ascii="Times New Roman" w:hAnsi="Times New Roman" w:eastAsia="Times New Roman" w:cs="Times New Roman"/>
          <w:bCs/>
          <w:color w:val="000000"/>
          <w:spacing w:val="10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</w:t>
      </w:r>
      <w:r>
        <w:rPr>
          <w:rFonts w:ascii="Times New Roman" w:hAnsi="Times New Roman" w:eastAsia="Times New Roman" w:cs="Times New Roman"/>
          <w:bCs/>
          <w:color w:val="000000"/>
          <w:spacing w:val="10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want</w:t>
      </w:r>
      <w:r>
        <w:rPr>
          <w:rFonts w:ascii="Times New Roman" w:hAnsi="Times New Roman" w:eastAsia="Times New Roman" w:cs="Times New Roman"/>
          <w:bCs/>
          <w:color w:val="000000"/>
          <w:spacing w:val="10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104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heal</w:t>
      </w:r>
      <w:r>
        <w:rPr>
          <w:rFonts w:ascii="Times New Roman" w:hAnsi="Times New Roman" w:eastAsia="Times New Roman" w:cs="Times New Roman"/>
          <w:bCs/>
          <w:color w:val="000000"/>
          <w:spacing w:val="10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stress,</w:t>
      </w:r>
      <w:r>
        <w:rPr>
          <w:rFonts w:ascii="Times New Roman" w:hAnsi="Times New Roman" w:eastAsia="Times New Roman" w:cs="Times New Roman"/>
          <w:bCs/>
          <w:color w:val="000000"/>
          <w:spacing w:val="10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relieve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pains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，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or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find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strength,</w:t>
      </w:r>
      <w:r>
        <w:rPr>
          <w:rFonts w:ascii="Times New Roman" w:hAnsi="Times New Roman" w:eastAsia="Times New Roman" w:cs="Times New Roman"/>
          <w:bCs/>
          <w:color w:val="000000"/>
          <w:w w:val="93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music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0"/>
          <w:kern w:val="0"/>
          <w:sz w:val="20"/>
        </w:rPr>
        <w:t>is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the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key.</w:t>
      </w:r>
      <w:r>
        <w:rPr>
          <w:rFonts w:ascii="Times New Roman" w:hAnsi="Times New Roman" w:eastAsia="Times New Roman" w:cs="Times New Roman"/>
          <w:bCs/>
          <w:color w:val="000000"/>
          <w:w w:val="95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It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2"/>
          <w:kern w:val="0"/>
          <w:sz w:val="20"/>
        </w:rPr>
        <w:t>’s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 xml:space="preserve"> there for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every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occasion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96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for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w w:val="100"/>
          <w:kern w:val="0"/>
          <w:sz w:val="20"/>
        </w:rPr>
        <w:t>everyone.</w:t>
      </w:r>
    </w:p>
    <w:p>
      <w:pPr>
        <w:autoSpaceDE w:val="0"/>
        <w:autoSpaceDN w:val="0"/>
        <w:bidi w:val="0"/>
        <w:spacing w:before="163" w:beforeAutospacing="0" w:afterAutospacing="0" w:line="182" w:lineRule="exact"/>
        <w:ind w:left="424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Thanks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for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your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0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3"/>
          <w:w w:val="96"/>
          <w:kern w:val="0"/>
          <w:sz w:val="20"/>
        </w:rPr>
        <w:t>attention!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29" w:right="895" w:bottom="421" w:left="995" w:header="851" w:footer="421" w:gutter="0"/>
          <w:cols w:space="0" w:num="1"/>
        </w:sectPr>
      </w:pPr>
    </w:p>
    <w:p>
      <w:pPr>
        <w:autoSpaceDE w:val="0"/>
        <w:autoSpaceDN w:val="0"/>
        <w:bidi w:val="0"/>
        <w:spacing w:before="155" w:beforeAutospacing="0" w:afterAutospacing="0" w:line="200" w:lineRule="exact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一、</w:t>
      </w:r>
    </w:p>
    <w:p>
      <w:pPr>
        <w:autoSpaceDE w:val="0"/>
        <w:autoSpaceDN w:val="0"/>
        <w:bidi w:val="0"/>
        <w:spacing w:before="155" w:beforeAutospacing="0" w:afterAutospacing="0" w:line="200" w:lineRule="exact"/>
        <w:jc w:val="left"/>
        <w:rPr>
          <w:rFonts w:hint="eastAsia"/>
        </w:rPr>
      </w:pPr>
      <w:r>
        <w:br w:type="column"/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内容要点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29" w:right="895" w:bottom="421" w:left="995" w:header="851" w:footer="421" w:gutter="0"/>
          <w:cols w:equalWidth="0" w:num="2">
            <w:col w:w="459" w:space="260"/>
            <w:col w:w="7871"/>
          </w:cols>
        </w:sectPr>
      </w:pPr>
    </w:p>
    <w:p>
      <w:pPr>
        <w:autoSpaceDE w:val="0"/>
        <w:autoSpaceDN w:val="0"/>
        <w:bidi w:val="0"/>
        <w:spacing w:before="135" w:beforeAutospacing="0" w:afterAutospacing="0" w:line="215" w:lineRule="exact"/>
        <w:ind w:left="1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.你的观点;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2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.你的经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历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。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29" w:right="895" w:bottom="421" w:left="995" w:header="851" w:footer="421" w:gutter="0"/>
          <w:cols w:space="0" w:num="1"/>
        </w:sectPr>
      </w:pPr>
    </w:p>
    <w:p>
      <w:pPr>
        <w:autoSpaceDE w:val="0"/>
        <w:autoSpaceDN w:val="0"/>
        <w:bidi w:val="0"/>
        <w:spacing w:before="150" w:beforeAutospacing="0" w:afterAutospacing="0" w:line="200" w:lineRule="exact"/>
        <w:ind w:left="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二、</w:t>
      </w:r>
    </w:p>
    <w:p>
      <w:pPr>
        <w:autoSpaceDE w:val="0"/>
        <w:autoSpaceDN w:val="0"/>
        <w:bidi w:val="0"/>
        <w:spacing w:before="150" w:beforeAutospacing="0" w:afterAutospacing="0" w:line="200" w:lineRule="exact"/>
        <w:jc w:val="left"/>
        <w:rPr>
          <w:rFonts w:hint="eastAsia"/>
        </w:rPr>
      </w:pPr>
      <w:r>
        <w:br w:type="column"/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评分原则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29" w:right="895" w:bottom="421" w:left="995" w:header="851" w:footer="421" w:gutter="0"/>
          <w:cols w:equalWidth="0" w:num="2">
            <w:col w:w="464" w:space="260"/>
            <w:col w:w="7866"/>
          </w:cols>
        </w:sectPr>
      </w:pPr>
    </w:p>
    <w:p>
      <w:pPr>
        <w:numPr>
          <w:ilvl w:val="0"/>
          <w:numId w:val="1"/>
        </w:numPr>
        <w:autoSpaceDE w:val="0"/>
        <w:autoSpaceDN w:val="0"/>
        <w:bidi w:val="0"/>
        <w:spacing w:before="150" w:beforeAutospacing="0" w:afterAutospacing="0" w:line="215" w:lineRule="exact"/>
        <w:ind w:left="20" w:firstLineChars="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本题总分为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分，按五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个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档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次进行评分。</w:t>
      </w:r>
    </w:p>
    <w:p>
      <w:pPr>
        <w:numPr>
          <w:ilvl w:val="0"/>
          <w:numId w:val="1"/>
        </w:numPr>
        <w:autoSpaceDE w:val="0"/>
        <w:autoSpaceDN w:val="0"/>
        <w:bidi w:val="0"/>
        <w:spacing w:before="135" w:beforeAutospacing="0" w:afterAutospacing="0" w:line="215" w:lineRule="exact"/>
        <w:ind w:left="5" w:firstLineChars="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评分时，应主要从内容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、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词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汇语法和篇章结构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三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个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方面考虑，具体为：</w:t>
      </w:r>
    </w:p>
    <w:p>
      <w:pPr>
        <w:numPr>
          <w:ilvl w:val="0"/>
          <w:numId w:val="2"/>
        </w:numPr>
        <w:autoSpaceDE w:val="0"/>
        <w:autoSpaceDN w:val="0"/>
        <w:bidi w:val="0"/>
        <w:spacing w:before="145" w:beforeAutospacing="0" w:afterAutospacing="0" w:line="215" w:lineRule="exact"/>
        <w:ind w:left="229" w:firstLineChars="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对内容要点的覆盖情况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以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及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表述的清楚程度和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合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理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性。</w:t>
      </w:r>
    </w:p>
    <w:p>
      <w:pPr>
        <w:numPr>
          <w:ilvl w:val="0"/>
          <w:numId w:val="2"/>
        </w:numPr>
        <w:autoSpaceDE w:val="0"/>
        <w:autoSpaceDN w:val="0"/>
        <w:bidi w:val="0"/>
        <w:spacing w:before="120" w:beforeAutospacing="0" w:afterAutospacing="0" w:line="215" w:lineRule="exact"/>
        <w:ind w:left="229" w:firstLineChars="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使用词汇和语法结构的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准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确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性、恰当性和多样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性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。</w:t>
      </w:r>
    </w:p>
    <w:p>
      <w:pPr>
        <w:numPr>
          <w:ilvl w:val="0"/>
          <w:numId w:val="2"/>
        </w:numPr>
        <w:autoSpaceDE w:val="0"/>
        <w:autoSpaceDN w:val="0"/>
        <w:bidi w:val="0"/>
        <w:spacing w:before="130" w:beforeAutospacing="0" w:afterAutospacing="0" w:line="215" w:lineRule="exact"/>
        <w:ind w:left="229" w:firstLineChars="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上下文的衔接和全文的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连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贯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性。</w:t>
      </w:r>
    </w:p>
    <w:p>
      <w:pPr>
        <w:numPr>
          <w:ilvl w:val="0"/>
          <w:numId w:val="3"/>
        </w:numPr>
        <w:autoSpaceDE w:val="0"/>
        <w:autoSpaceDN w:val="0"/>
        <w:bidi w:val="0"/>
        <w:spacing w:before="10" w:beforeAutospacing="0" w:afterAutospacing="0" w:line="347" w:lineRule="exact"/>
        <w:ind w:left="5" w:right="25" w:firstLine="5" w:firstLineChars="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评</w:t>
      </w:r>
      <w:r>
        <w:rPr>
          <w:rFonts w:ascii="宋体" w:hAnsi="宋体" w:eastAsia="宋体" w:cs="宋体"/>
          <w:bCs/>
          <w:color w:val="000000"/>
          <w:w w:val="7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-2"/>
          <w:w w:val="102"/>
          <w:kern w:val="0"/>
          <w:sz w:val="20"/>
        </w:rPr>
        <w:t>分</w:t>
      </w:r>
      <w:r>
        <w:rPr>
          <w:rFonts w:ascii="宋体" w:hAnsi="宋体" w:eastAsia="宋体" w:cs="宋体"/>
          <w:bCs/>
          <w:color w:val="000000"/>
          <w:w w:val="7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-2"/>
          <w:w w:val="102"/>
          <w:kern w:val="0"/>
          <w:sz w:val="20"/>
        </w:rPr>
        <w:t>时</w:t>
      </w:r>
      <w:r>
        <w:rPr>
          <w:rFonts w:ascii="宋体" w:hAnsi="宋体" w:eastAsia="宋体" w:cs="宋体"/>
          <w:bCs/>
          <w:color w:val="000000"/>
          <w:w w:val="7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-2"/>
          <w:w w:val="102"/>
          <w:kern w:val="0"/>
          <w:sz w:val="20"/>
        </w:rPr>
        <w:t>，</w:t>
      </w:r>
      <w:r>
        <w:rPr>
          <w:rFonts w:ascii="宋体" w:hAnsi="宋体" w:eastAsia="宋体" w:cs="宋体"/>
          <w:bCs/>
          <w:color w:val="000000"/>
          <w:w w:val="7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-2"/>
          <w:w w:val="102"/>
          <w:kern w:val="0"/>
          <w:sz w:val="20"/>
        </w:rPr>
        <w:t>先</w:t>
      </w:r>
      <w:r>
        <w:rPr>
          <w:rFonts w:ascii="宋体" w:hAnsi="宋体" w:eastAsia="宋体" w:cs="宋体"/>
          <w:bCs/>
          <w:color w:val="000000"/>
          <w:w w:val="7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0"/>
        </w:rPr>
        <w:t>根</w:t>
      </w:r>
      <w:r>
        <w:rPr>
          <w:rFonts w:ascii="宋体" w:hAnsi="宋体" w:eastAsia="宋体" w:cs="宋体"/>
          <w:bCs/>
          <w:color w:val="000000"/>
          <w:w w:val="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0"/>
        </w:rPr>
        <w:t>据</w:t>
      </w:r>
      <w:r>
        <w:rPr>
          <w:rFonts w:ascii="宋体" w:hAnsi="宋体" w:eastAsia="宋体" w:cs="宋体"/>
          <w:bCs/>
          <w:color w:val="000000"/>
          <w:w w:val="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0"/>
        </w:rPr>
        <w:t>作</w:t>
      </w:r>
      <w:r>
        <w:rPr>
          <w:rFonts w:ascii="宋体" w:hAnsi="宋体" w:eastAsia="宋体" w:cs="宋体"/>
          <w:bCs/>
          <w:color w:val="000000"/>
          <w:w w:val="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0"/>
        </w:rPr>
        <w:t>答</w:t>
      </w:r>
      <w:r>
        <w:rPr>
          <w:rFonts w:ascii="宋体" w:hAnsi="宋体" w:eastAsia="宋体" w:cs="宋体"/>
          <w:bCs/>
          <w:color w:val="000000"/>
          <w:w w:val="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0"/>
        </w:rPr>
        <w:t>的</w:t>
      </w:r>
      <w:r>
        <w:rPr>
          <w:rFonts w:ascii="宋体" w:hAnsi="宋体" w:eastAsia="宋体" w:cs="宋体"/>
          <w:bCs/>
          <w:color w:val="000000"/>
          <w:w w:val="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整</w:t>
      </w:r>
      <w:r>
        <w:rPr>
          <w:rFonts w:ascii="宋体" w:hAnsi="宋体" w:eastAsia="宋体" w:cs="宋体"/>
          <w:bCs/>
          <w:color w:val="000000"/>
          <w:w w:val="8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8"/>
          <w:w w:val="95"/>
          <w:kern w:val="0"/>
          <w:sz w:val="20"/>
        </w:rPr>
        <w:t>体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情</w:t>
      </w:r>
      <w:r>
        <w:rPr>
          <w:rFonts w:ascii="宋体" w:hAnsi="宋体" w:eastAsia="宋体" w:cs="宋体"/>
          <w:bCs/>
          <w:color w:val="000000"/>
          <w:spacing w:val="8"/>
          <w:w w:val="93"/>
          <w:kern w:val="0"/>
          <w:sz w:val="20"/>
        </w:rPr>
        <w:t>况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初</w:t>
      </w:r>
      <w:r>
        <w:rPr>
          <w:rFonts w:ascii="宋体" w:hAnsi="宋体" w:eastAsia="宋体" w:cs="宋体"/>
          <w:bCs/>
          <w:color w:val="000000"/>
          <w:spacing w:val="13"/>
          <w:w w:val="90"/>
          <w:kern w:val="0"/>
          <w:sz w:val="20"/>
        </w:rPr>
        <w:t>步</w:t>
      </w:r>
      <w:r>
        <w:rPr>
          <w:rFonts w:ascii="宋体" w:hAnsi="宋体" w:eastAsia="宋体" w:cs="宋体"/>
          <w:bCs/>
          <w:color w:val="000000"/>
          <w:spacing w:val="14"/>
          <w:w w:val="90"/>
          <w:kern w:val="0"/>
          <w:sz w:val="20"/>
        </w:rPr>
        <w:t>确</w:t>
      </w:r>
      <w:r>
        <w:rPr>
          <w:rFonts w:ascii="宋体" w:hAnsi="宋体" w:eastAsia="宋体" w:cs="宋体"/>
          <w:bCs/>
          <w:color w:val="000000"/>
          <w:spacing w:val="13"/>
          <w:w w:val="90"/>
          <w:kern w:val="0"/>
          <w:sz w:val="20"/>
        </w:rPr>
        <w:t>定</w:t>
      </w:r>
      <w:r>
        <w:rPr>
          <w:rFonts w:ascii="宋体" w:hAnsi="宋体" w:eastAsia="宋体" w:cs="宋体"/>
          <w:bCs/>
          <w:color w:val="000000"/>
          <w:spacing w:val="14"/>
          <w:w w:val="90"/>
          <w:kern w:val="0"/>
          <w:sz w:val="20"/>
        </w:rPr>
        <w:t>其</w:t>
      </w:r>
      <w:r>
        <w:rPr>
          <w:rFonts w:ascii="宋体" w:hAnsi="宋体" w:eastAsia="宋体" w:cs="宋体"/>
          <w:bCs/>
          <w:color w:val="000000"/>
          <w:spacing w:val="13"/>
          <w:w w:val="90"/>
          <w:kern w:val="0"/>
          <w:sz w:val="20"/>
        </w:rPr>
        <w:t>所</w:t>
      </w:r>
      <w:r>
        <w:rPr>
          <w:rFonts w:ascii="宋体" w:hAnsi="宋体" w:eastAsia="宋体" w:cs="宋体"/>
          <w:bCs/>
          <w:color w:val="000000"/>
          <w:spacing w:val="8"/>
          <w:w w:val="93"/>
          <w:kern w:val="0"/>
          <w:sz w:val="20"/>
        </w:rPr>
        <w:t>属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档</w:t>
      </w:r>
      <w:r>
        <w:rPr>
          <w:rFonts w:ascii="宋体" w:hAnsi="宋体" w:eastAsia="宋体" w:cs="宋体"/>
          <w:bCs/>
          <w:color w:val="000000"/>
          <w:spacing w:val="3"/>
          <w:w w:val="95"/>
          <w:kern w:val="0"/>
          <w:sz w:val="20"/>
        </w:rPr>
        <w:t>次</w:t>
      </w:r>
      <w:r>
        <w:rPr>
          <w:rFonts w:ascii="宋体" w:hAnsi="宋体" w:eastAsia="宋体" w:cs="宋体"/>
          <w:bCs/>
          <w:color w:val="000000"/>
          <w:spacing w:val="3"/>
          <w:kern w:val="0"/>
          <w:sz w:val="20"/>
        </w:rPr>
        <w:t>，然</w:t>
      </w:r>
      <w:r>
        <w:rPr>
          <w:rFonts w:ascii="宋体" w:hAnsi="宋体" w:eastAsia="宋体" w:cs="宋体"/>
          <w:bCs/>
          <w:color w:val="000000"/>
          <w:spacing w:val="2"/>
          <w:kern w:val="0"/>
          <w:sz w:val="20"/>
        </w:rPr>
        <w:t>后</w:t>
      </w:r>
      <w:r>
        <w:rPr>
          <w:rFonts w:ascii="宋体" w:hAnsi="宋体" w:eastAsia="宋体" w:cs="宋体"/>
          <w:bCs/>
          <w:color w:val="000000"/>
          <w:w w:val="4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以</w:t>
      </w:r>
      <w:r>
        <w:rPr>
          <w:rFonts w:ascii="宋体" w:hAnsi="宋体" w:eastAsia="宋体" w:cs="宋体"/>
          <w:bCs/>
          <w:color w:val="000000"/>
          <w:w w:val="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该</w:t>
      </w:r>
      <w:r>
        <w:rPr>
          <w:rFonts w:ascii="宋体" w:hAnsi="宋体" w:eastAsia="宋体" w:cs="宋体"/>
          <w:bCs/>
          <w:color w:val="000000"/>
          <w:w w:val="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0"/>
        </w:rPr>
        <w:t>档</w:t>
      </w:r>
      <w:r>
        <w:rPr>
          <w:rFonts w:ascii="宋体" w:hAnsi="宋体" w:eastAsia="宋体" w:cs="宋体"/>
          <w:bCs/>
          <w:color w:val="000000"/>
          <w:w w:val="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次</w:t>
      </w:r>
      <w:r>
        <w:rPr>
          <w:rFonts w:ascii="宋体" w:hAnsi="宋体" w:eastAsia="宋体" w:cs="宋体"/>
          <w:bCs/>
          <w:color w:val="000000"/>
          <w:w w:val="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的</w:t>
      </w:r>
      <w:r>
        <w:rPr>
          <w:rFonts w:ascii="宋体" w:hAnsi="宋体" w:eastAsia="宋体" w:cs="宋体"/>
          <w:bCs/>
          <w:color w:val="000000"/>
          <w:w w:val="7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-2"/>
          <w:w w:val="102"/>
          <w:kern w:val="0"/>
          <w:sz w:val="20"/>
        </w:rPr>
        <w:t>要</w:t>
      </w:r>
      <w:r>
        <w:rPr>
          <w:rFonts w:ascii="宋体" w:hAnsi="宋体" w:eastAsia="宋体" w:cs="宋体"/>
          <w:bCs/>
          <w:color w:val="000000"/>
          <w:w w:val="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求</w:t>
      </w:r>
      <w:r>
        <w:rPr>
          <w:rFonts w:ascii="宋体" w:hAnsi="宋体" w:eastAsia="宋体" w:cs="宋体"/>
          <w:bCs/>
          <w:color w:val="000000"/>
          <w:w w:val="7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-2"/>
          <w:w w:val="102"/>
          <w:kern w:val="0"/>
          <w:sz w:val="20"/>
        </w:rPr>
        <w:t>来</w:t>
      </w:r>
      <w:r>
        <w:rPr>
          <w:rFonts w:ascii="宋体" w:hAnsi="宋体" w:eastAsia="宋体" w:cs="宋体"/>
          <w:bCs/>
          <w:color w:val="000000"/>
          <w:w w:val="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综</w:t>
      </w:r>
      <w:r>
        <w:rPr>
          <w:rFonts w:ascii="宋体" w:hAnsi="宋体" w:eastAsia="宋体" w:cs="宋体"/>
          <w:bCs/>
          <w:color w:val="000000"/>
          <w:w w:val="7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0"/>
        </w:rPr>
        <w:t>合</w:t>
      </w:r>
      <w:r>
        <w:rPr>
          <w:rFonts w:ascii="宋体" w:hAnsi="宋体" w:eastAsia="宋体" w:cs="宋体"/>
          <w:bCs/>
          <w:color w:val="000000"/>
          <w:w w:val="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衡</w:t>
      </w:r>
      <w:r>
        <w:rPr>
          <w:rFonts w:ascii="宋体" w:hAnsi="宋体" w:eastAsia="宋体" w:cs="宋体"/>
          <w:bCs/>
          <w:color w:val="000000"/>
          <w:w w:val="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0"/>
        </w:rPr>
        <w:t>量</w:t>
      </w:r>
      <w:r>
        <w:rPr>
          <w:rFonts w:ascii="宋体" w:hAnsi="宋体" w:eastAsia="宋体" w:cs="宋体"/>
          <w:bCs/>
          <w:color w:val="000000"/>
          <w:w w:val="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，</w:t>
      </w:r>
      <w:r>
        <w:rPr>
          <w:rFonts w:ascii="宋体" w:hAnsi="宋体" w:eastAsia="宋体" w:cs="宋体"/>
          <w:bCs/>
          <w:color w:val="000000"/>
          <w:w w:val="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0"/>
        </w:rPr>
        <w:t>确</w:t>
      </w:r>
      <w:r>
        <w:rPr>
          <w:rFonts w:ascii="宋体" w:hAnsi="宋体" w:eastAsia="宋体" w:cs="宋体"/>
          <w:bCs/>
          <w:color w:val="000000"/>
          <w:w w:val="99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定或调整档次，最后给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分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。</w:t>
      </w:r>
    </w:p>
    <w:p>
      <w:pPr>
        <w:numPr>
          <w:ilvl w:val="0"/>
          <w:numId w:val="3"/>
        </w:numPr>
        <w:autoSpaceDE w:val="0"/>
        <w:autoSpaceDN w:val="0"/>
        <w:bidi w:val="0"/>
        <w:spacing w:before="135" w:beforeAutospacing="0" w:afterAutospacing="0" w:line="215" w:lineRule="exact"/>
        <w:ind w:left="5" w:firstLineChars="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评分时还应注意：</w:t>
      </w:r>
    </w:p>
    <w:p>
      <w:pPr>
        <w:numPr>
          <w:ilvl w:val="0"/>
          <w:numId w:val="4"/>
        </w:numPr>
        <w:autoSpaceDE w:val="0"/>
        <w:autoSpaceDN w:val="0"/>
        <w:bidi w:val="0"/>
        <w:spacing w:before="135" w:beforeAutospacing="0" w:afterAutospacing="0" w:line="215" w:lineRule="exact"/>
        <w:ind w:left="234" w:firstLineChars="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词数少于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60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的，酌情扣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分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。</w:t>
      </w:r>
    </w:p>
    <w:p>
      <w:pPr>
        <w:numPr>
          <w:ilvl w:val="0"/>
          <w:numId w:val="4"/>
        </w:numPr>
        <w:autoSpaceDE w:val="0"/>
        <w:autoSpaceDN w:val="0"/>
        <w:bidi w:val="0"/>
        <w:spacing w:beforeAutospacing="0" w:afterAutospacing="0" w:line="352" w:lineRule="exact"/>
        <w:ind w:left="214" w:right="15" w:firstLine="10" w:firstLineChars="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单</w:t>
      </w:r>
      <w:r>
        <w:rPr>
          <w:rFonts w:ascii="宋体" w:hAnsi="宋体" w:eastAsia="宋体" w:cs="宋体"/>
          <w:bCs/>
          <w:color w:val="000000"/>
          <w:w w:val="1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词</w:t>
      </w:r>
      <w:r>
        <w:rPr>
          <w:rFonts w:ascii="宋体" w:hAnsi="宋体" w:eastAsia="宋体" w:cs="宋体"/>
          <w:bCs/>
          <w:color w:val="000000"/>
          <w:w w:val="17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-2"/>
          <w:w w:val="102"/>
          <w:kern w:val="0"/>
          <w:sz w:val="20"/>
        </w:rPr>
        <w:t>拼</w:t>
      </w:r>
      <w:r>
        <w:rPr>
          <w:rFonts w:ascii="宋体" w:hAnsi="宋体" w:eastAsia="宋体" w:cs="宋体"/>
          <w:bCs/>
          <w:color w:val="000000"/>
          <w:w w:val="1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写</w:t>
      </w:r>
      <w:r>
        <w:rPr>
          <w:rFonts w:ascii="宋体" w:hAnsi="宋体" w:eastAsia="宋体" w:cs="宋体"/>
          <w:bCs/>
          <w:color w:val="000000"/>
          <w:w w:val="17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0"/>
        </w:rPr>
        <w:t>和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标</w:t>
      </w:r>
      <w:r>
        <w:rPr>
          <w:rFonts w:ascii="宋体" w:hAnsi="宋体" w:eastAsia="宋体" w:cs="宋体"/>
          <w:bCs/>
          <w:color w:val="000000"/>
          <w:w w:val="1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0"/>
        </w:rPr>
        <w:t>点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符</w:t>
      </w:r>
      <w:r>
        <w:rPr>
          <w:rFonts w:ascii="宋体" w:hAnsi="宋体" w:eastAsia="宋体" w:cs="宋体"/>
          <w:bCs/>
          <w:color w:val="000000"/>
          <w:w w:val="1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0"/>
        </w:rPr>
        <w:t>号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是</w:t>
      </w:r>
      <w:r>
        <w:rPr>
          <w:rFonts w:ascii="宋体" w:hAnsi="宋体" w:eastAsia="宋体" w:cs="宋体"/>
          <w:bCs/>
          <w:color w:val="000000"/>
          <w:w w:val="1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写</w:t>
      </w:r>
      <w:r>
        <w:rPr>
          <w:rFonts w:ascii="宋体" w:hAnsi="宋体" w:eastAsia="宋体" w:cs="宋体"/>
          <w:bCs/>
          <w:color w:val="000000"/>
          <w:w w:val="1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作</w:t>
      </w:r>
      <w:r>
        <w:rPr>
          <w:rFonts w:ascii="宋体" w:hAnsi="宋体" w:eastAsia="宋体" w:cs="宋体"/>
          <w:bCs/>
          <w:color w:val="000000"/>
          <w:w w:val="1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规</w:t>
      </w:r>
      <w:r>
        <w:rPr>
          <w:rFonts w:ascii="宋体" w:hAnsi="宋体" w:eastAsia="宋体" w:cs="宋体"/>
          <w:bCs/>
          <w:color w:val="000000"/>
          <w:w w:val="1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范</w:t>
      </w:r>
      <w:r>
        <w:rPr>
          <w:rFonts w:ascii="宋体" w:hAnsi="宋体" w:eastAsia="宋体" w:cs="宋体"/>
          <w:bCs/>
          <w:color w:val="000000"/>
          <w:w w:val="16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的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重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要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方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面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，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评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时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应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视</w:t>
      </w:r>
      <w:r>
        <w:rPr>
          <w:rFonts w:ascii="宋体" w:hAnsi="宋体" w:eastAsia="宋体" w:cs="宋体"/>
          <w:bCs/>
          <w:color w:val="000000"/>
          <w:w w:val="14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其</w:t>
      </w:r>
      <w:r>
        <w:rPr>
          <w:rFonts w:ascii="宋体" w:hAnsi="宋体" w:eastAsia="宋体" w:cs="宋体"/>
          <w:bCs/>
          <w:color w:val="000000"/>
          <w:w w:val="14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对</w:t>
      </w:r>
      <w:r>
        <w:rPr>
          <w:rFonts w:ascii="宋体" w:hAnsi="宋体" w:eastAsia="宋体" w:cs="宋体"/>
          <w:bCs/>
          <w:color w:val="000000"/>
          <w:w w:val="14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交</w:t>
      </w:r>
      <w:r>
        <w:rPr>
          <w:rFonts w:ascii="宋体" w:hAnsi="宋体" w:eastAsia="宋体" w:cs="宋体"/>
          <w:bCs/>
          <w:color w:val="000000"/>
          <w:w w:val="14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际</w:t>
      </w:r>
      <w:r>
        <w:rPr>
          <w:rFonts w:ascii="宋体" w:hAnsi="宋体" w:eastAsia="宋体" w:cs="宋体"/>
          <w:bCs/>
          <w:color w:val="000000"/>
          <w:w w:val="14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的</w:t>
      </w:r>
      <w:r>
        <w:rPr>
          <w:rFonts w:ascii="宋体" w:hAnsi="宋体" w:eastAsia="宋体" w:cs="宋体"/>
          <w:bCs/>
          <w:color w:val="000000"/>
          <w:spacing w:val="-2"/>
          <w:w w:val="102"/>
          <w:kern w:val="0"/>
          <w:sz w:val="20"/>
        </w:rPr>
        <w:t>影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响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程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度</w:t>
      </w:r>
      <w:r>
        <w:rPr>
          <w:rFonts w:ascii="宋体" w:hAnsi="宋体" w:eastAsia="宋体" w:cs="宋体"/>
          <w:bCs/>
          <w:color w:val="000000"/>
          <w:w w:val="15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予</w:t>
      </w:r>
      <w:r>
        <w:rPr>
          <w:rFonts w:ascii="宋体" w:hAnsi="宋体" w:eastAsia="宋体" w:cs="宋体"/>
          <w:bCs/>
          <w:color w:val="000000"/>
          <w:w w:val="14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以</w:t>
      </w:r>
      <w:r>
        <w:rPr>
          <w:rFonts w:ascii="宋体" w:hAnsi="宋体" w:eastAsia="宋体" w:cs="宋体"/>
          <w:bCs/>
          <w:color w:val="000000"/>
          <w:w w:val="14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考</w:t>
      </w:r>
      <w:r>
        <w:rPr>
          <w:rFonts w:ascii="宋体" w:hAnsi="宋体" w:eastAsia="宋体" w:cs="宋体"/>
          <w:bCs/>
          <w:color w:val="000000"/>
          <w:w w:val="99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虑。英、美拼写及词汇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用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法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均可接受。</w:t>
      </w:r>
    </w:p>
    <w:p>
      <w:pPr>
        <w:numPr>
          <w:ilvl w:val="0"/>
          <w:numId w:val="4"/>
        </w:numPr>
        <w:autoSpaceDE w:val="0"/>
        <w:autoSpaceDN w:val="0"/>
        <w:bidi w:val="0"/>
        <w:spacing w:before="125" w:beforeAutospacing="0" w:afterAutospacing="0" w:line="215" w:lineRule="exact"/>
        <w:ind w:left="224" w:firstLineChars="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书写较差以致影响交际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的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，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酌情扣分。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29" w:right="895" w:bottom="421" w:left="995" w:header="851" w:footer="421" w:gutter="0"/>
          <w:cols w:space="0" w:num="1"/>
        </w:sectPr>
      </w:pPr>
    </w:p>
    <w:p>
      <w:pPr>
        <w:autoSpaceDE w:val="0"/>
        <w:autoSpaceDN w:val="0"/>
        <w:bidi w:val="0"/>
        <w:spacing w:before="150" w:beforeAutospacing="0" w:afterAutospacing="0" w:line="200" w:lineRule="exact"/>
        <w:ind w:left="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三、</w:t>
      </w:r>
    </w:p>
    <w:p>
      <w:pPr>
        <w:autoSpaceDE w:val="0"/>
        <w:autoSpaceDN w:val="0"/>
        <w:bidi w:val="0"/>
        <w:spacing w:before="150" w:beforeAutospacing="0" w:afterAutospacing="0" w:line="200" w:lineRule="exact"/>
        <w:jc w:val="left"/>
        <w:rPr>
          <w:rFonts w:hint="eastAsia"/>
        </w:rPr>
      </w:pPr>
      <w:r>
        <w:br w:type="column"/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各档次的给分范围和要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求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29" w:right="895" w:bottom="421" w:left="995" w:header="851" w:footer="421" w:gutter="0"/>
          <w:cols w:equalWidth="0" w:num="2">
            <w:col w:w="464" w:space="260"/>
            <w:col w:w="7866"/>
          </w:cols>
        </w:sectPr>
      </w:pPr>
    </w:p>
    <w:p>
      <w:pPr>
        <w:autoSpaceDE w:val="0"/>
        <w:autoSpaceDN w:val="0"/>
        <w:bidi w:val="0"/>
        <w:spacing w:before="140" w:beforeAutospacing="0" w:afterAutospacing="0" w:line="215" w:lineRule="exact"/>
        <w:ind w:left="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第五档(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13—15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分)</w:t>
      </w:r>
    </w:p>
    <w:p>
      <w:pPr>
        <w:autoSpaceDE w:val="0"/>
        <w:autoSpaceDN w:val="0"/>
        <w:bidi w:val="0"/>
        <w:spacing w:before="155" w:beforeAutospacing="0" w:afterAutospacing="0" w:line="200" w:lineRule="exact"/>
        <w:ind w:left="2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一覆盖了所有内容要点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，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表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述清楚、合理。</w:t>
      </w:r>
    </w:p>
    <w:p>
      <w:pPr>
        <w:autoSpaceDE w:val="0"/>
        <w:autoSpaceDN w:val="0"/>
        <w:bidi w:val="0"/>
        <w:spacing w:before="180" w:beforeAutospacing="0" w:afterAutospacing="0" w:line="211" w:lineRule="exact"/>
        <w:ind w:left="2628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【高一英语•参考答案</w:t>
      </w:r>
      <w:r>
        <w:rPr>
          <w:rFonts w:ascii="宋体" w:hAnsi="宋体" w:eastAsia="宋体" w:cs="宋体"/>
          <w:bCs/>
          <w:color w:val="000000"/>
          <w:w w:val="99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第</w:t>
      </w:r>
      <w:r>
        <w:rPr>
          <w:rFonts w:ascii="Times New Roman" w:hAnsi="Times New Roman" w:eastAsia="Times New Roman" w:cs="Times New Roman"/>
          <w:bCs/>
          <w:color w:val="000000"/>
          <w:spacing w:val="-13"/>
          <w:kern w:val="0"/>
          <w:sz w:val="18"/>
        </w:rPr>
        <w:t>4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页（共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18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页）】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29" w:right="895" w:bottom="421" w:left="995" w:header="851" w:footer="421" w:gutter="0"/>
        </w:sectPr>
      </w:pPr>
    </w:p>
    <w:p>
      <w:pPr>
        <w:spacing w:beforeAutospacing="0" w:afterAutospacing="0" w:line="14" w:lineRule="exact"/>
        <w:jc w:val="center"/>
        <w:sectPr>
          <w:pgSz w:w="10480" w:h="14740"/>
          <w:pgMar w:top="1154" w:right="1369" w:bottom="421" w:left="1000" w:header="851" w:footer="421" w:gutter="0"/>
        </w:sectPr>
      </w:pPr>
      <w:bookmarkStart w:id="4" w:name="_bookmark4"/>
      <w:bookmarkEnd w:id="4"/>
    </w:p>
    <w:p>
      <w:pPr>
        <w:spacing w:beforeAutospacing="0" w:afterAutospacing="0" w:line="14" w:lineRule="exact"/>
        <w:jc w:val="center"/>
      </w:pPr>
    </w:p>
    <w:p>
      <w:pPr>
        <w:autoSpaceDE w:val="0"/>
        <w:autoSpaceDN w:val="0"/>
        <w:bidi w:val="0"/>
        <w:spacing w:before="14" w:beforeAutospacing="0" w:afterAutospacing="0" w:line="200" w:lineRule="exact"/>
        <w:ind w:left="1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一使用了多样并且恰当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的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词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汇和语法结构，可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能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有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个别小错，但完全不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影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响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理解。</w:t>
      </w:r>
    </w:p>
    <w:p>
      <w:pPr>
        <w:autoSpaceDE w:val="0"/>
        <w:autoSpaceDN w:val="0"/>
        <w:bidi w:val="0"/>
        <w:spacing w:before="5" w:beforeAutospacing="0" w:afterAutospacing="0" w:line="342" w:lineRule="exact"/>
        <w:ind w:firstLine="1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一有效地使用了语句间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衔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接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手段，全文结构清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晰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，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意义连贯，完全达到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了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预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期的写作目的。</w:t>
      </w:r>
      <w:r>
        <w:rPr>
          <w:rFonts w:ascii="宋体" w:hAnsi="宋体" w:eastAsia="宋体" w:cs="宋体"/>
          <w:bCs/>
          <w:color w:val="000000"/>
          <w:w w:val="99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第四档</w:t>
      </w:r>
      <w:r>
        <w:rPr>
          <w:rFonts w:ascii="Times New Roman" w:hAnsi="Times New Roman" w:eastAsia="Times New Roman" w:cs="Times New Roman"/>
          <w:bCs/>
          <w:color w:val="000000"/>
          <w:spacing w:val="-20"/>
          <w:w w:val="96"/>
          <w:kern w:val="0"/>
          <w:sz w:val="20"/>
        </w:rPr>
        <w:t>（</w:t>
      </w:r>
      <w:r>
        <w:rPr>
          <w:rFonts w:ascii="Times New Roman" w:hAnsi="Times New Roman" w:eastAsia="Times New Roman" w:cs="Times New Roman"/>
          <w:bCs/>
          <w:color w:val="000000"/>
          <w:spacing w:val="-4"/>
          <w:w w:val="96"/>
          <w:kern w:val="0"/>
          <w:sz w:val="20"/>
        </w:rPr>
        <w:t>10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—12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分）</w:t>
      </w:r>
    </w:p>
    <w:p>
      <w:pPr>
        <w:autoSpaceDE w:val="0"/>
        <w:autoSpaceDN w:val="0"/>
        <w:bidi w:val="0"/>
        <w:spacing w:before="155" w:beforeAutospacing="0" w:afterAutospacing="0" w:line="200" w:lineRule="exact"/>
        <w:ind w:left="1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一覆盖了所有内容要点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，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表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述比较清楚、合理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。</w:t>
      </w:r>
    </w:p>
    <w:p>
      <w:pPr>
        <w:autoSpaceDE w:val="0"/>
        <w:autoSpaceDN w:val="0"/>
        <w:bidi w:val="0"/>
        <w:spacing w:before="155" w:beforeAutospacing="0" w:afterAutospacing="0" w:line="200" w:lineRule="exact"/>
        <w:ind w:left="1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一使用了比较多样并且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恰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当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的词汇和语法结构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，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可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能有些许错误，但不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影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响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理解。</w:t>
      </w:r>
    </w:p>
    <w:p>
      <w:pPr>
        <w:autoSpaceDE w:val="0"/>
        <w:autoSpaceDN w:val="0"/>
        <w:bidi w:val="0"/>
        <w:spacing w:before="150" w:beforeAutospacing="0" w:afterAutospacing="0" w:line="200" w:lineRule="exact"/>
        <w:ind w:left="1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一比较有效地使用了语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句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间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衔接手段，全文结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构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比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较清晰，意义比较连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贯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。</w:t>
      </w:r>
    </w:p>
    <w:p>
      <w:pPr>
        <w:autoSpaceDE w:val="0"/>
        <w:autoSpaceDN w:val="0"/>
        <w:bidi w:val="0"/>
        <w:spacing w:before="155" w:beforeAutospacing="0" w:afterAutospacing="0" w:line="200" w:lineRule="exact"/>
        <w:ind w:left="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达到了预期的写作目的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。</w:t>
      </w:r>
    </w:p>
    <w:p>
      <w:pPr>
        <w:autoSpaceDE w:val="0"/>
        <w:autoSpaceDN w:val="0"/>
        <w:bidi w:val="0"/>
        <w:spacing w:before="125" w:beforeAutospacing="0" w:afterAutospacing="0" w:line="215" w:lineRule="exact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第三档</w:t>
      </w:r>
      <w:r>
        <w:rPr>
          <w:rFonts w:ascii="Times New Roman" w:hAnsi="Times New Roman" w:eastAsia="Times New Roman" w:cs="Times New Roman"/>
          <w:bCs/>
          <w:color w:val="000000"/>
          <w:spacing w:val="-20"/>
          <w:w w:val="96"/>
          <w:kern w:val="0"/>
          <w:sz w:val="20"/>
        </w:rPr>
        <w:t>（</w:t>
      </w:r>
      <w:r>
        <w:rPr>
          <w:rFonts w:ascii="Times New Roman" w:hAnsi="Times New Roman" w:eastAsia="Times New Roman" w:cs="Times New Roman"/>
          <w:bCs/>
          <w:color w:val="000000"/>
          <w:spacing w:val="-12"/>
          <w:w w:val="96"/>
          <w:kern w:val="0"/>
          <w:sz w:val="20"/>
        </w:rPr>
        <w:t>7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—9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分）</w:t>
      </w:r>
    </w:p>
    <w:p>
      <w:pPr>
        <w:autoSpaceDE w:val="0"/>
        <w:autoSpaceDN w:val="0"/>
        <w:bidi w:val="0"/>
        <w:spacing w:before="155" w:beforeAutospacing="0" w:afterAutospacing="0" w:line="200" w:lineRule="exact"/>
        <w:ind w:left="1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一覆盖了大部分内容要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点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，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有个别地方表述不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够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清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楚、合理。</w:t>
      </w:r>
    </w:p>
    <w:p>
      <w:pPr>
        <w:autoSpaceDE w:val="0"/>
        <w:autoSpaceDN w:val="0"/>
        <w:bidi w:val="0"/>
        <w:spacing w:before="155" w:beforeAutospacing="0" w:afterAutospacing="0" w:line="200" w:lineRule="exact"/>
        <w:ind w:left="1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一使用了简单的词汇和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语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法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结构，有一些错误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或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不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恰当之处，但基本不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影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响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理解。</w:t>
      </w:r>
    </w:p>
    <w:p>
      <w:pPr>
        <w:autoSpaceDE w:val="0"/>
        <w:autoSpaceDN w:val="0"/>
        <w:bidi w:val="0"/>
        <w:spacing w:before="155" w:beforeAutospacing="0" w:afterAutospacing="0" w:line="200" w:lineRule="exact"/>
        <w:ind w:left="1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一基本有效地使用了语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句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间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衔接手段，全文结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构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基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本清晰，意义基本连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贯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。</w:t>
      </w:r>
    </w:p>
    <w:p>
      <w:pPr>
        <w:autoSpaceDE w:val="0"/>
        <w:autoSpaceDN w:val="0"/>
        <w:bidi w:val="0"/>
        <w:spacing w:before="150" w:beforeAutospacing="0" w:afterAutospacing="0" w:line="200" w:lineRule="exact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基本达到了预期的写作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目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的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。</w:t>
      </w:r>
    </w:p>
    <w:p>
      <w:pPr>
        <w:autoSpaceDE w:val="0"/>
        <w:autoSpaceDN w:val="0"/>
        <w:bidi w:val="0"/>
        <w:spacing w:before="125" w:beforeAutospacing="0" w:afterAutospacing="0" w:line="215" w:lineRule="exact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第二档</w:t>
      </w:r>
      <w:r>
        <w:rPr>
          <w:rFonts w:ascii="Times New Roman" w:hAnsi="Times New Roman" w:eastAsia="Times New Roman" w:cs="Times New Roman"/>
          <w:bCs/>
          <w:color w:val="000000"/>
          <w:spacing w:val="-20"/>
          <w:w w:val="96"/>
          <w:kern w:val="0"/>
          <w:sz w:val="20"/>
        </w:rPr>
        <w:t>（</w:t>
      </w:r>
      <w:r>
        <w:rPr>
          <w:rFonts w:ascii="Times New Roman" w:hAnsi="Times New Roman" w:eastAsia="Times New Roman" w:cs="Times New Roman"/>
          <w:bCs/>
          <w:color w:val="000000"/>
          <w:spacing w:val="-12"/>
          <w:w w:val="96"/>
          <w:kern w:val="0"/>
          <w:sz w:val="20"/>
        </w:rPr>
        <w:t>4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6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分）</w:t>
      </w:r>
    </w:p>
    <w:p>
      <w:pPr>
        <w:autoSpaceDE w:val="0"/>
        <w:autoSpaceDN w:val="0"/>
        <w:bidi w:val="0"/>
        <w:spacing w:before="165" w:beforeAutospacing="0" w:afterAutospacing="0" w:line="200" w:lineRule="exact"/>
        <w:ind w:left="1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一遗漏或未清楚表述一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些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内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容要点，或一些内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容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与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写作目的不相关。</w:t>
      </w:r>
    </w:p>
    <w:p>
      <w:pPr>
        <w:autoSpaceDE w:val="0"/>
        <w:autoSpaceDN w:val="0"/>
        <w:bidi w:val="0"/>
        <w:spacing w:before="145" w:beforeAutospacing="0" w:afterAutospacing="0" w:line="200" w:lineRule="exact"/>
        <w:ind w:left="1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一所使用的词汇有限，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语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法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结构单调，错误较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多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，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影响理解。</w:t>
      </w:r>
    </w:p>
    <w:p>
      <w:pPr>
        <w:autoSpaceDE w:val="0"/>
        <w:autoSpaceDN w:val="0"/>
        <w:bidi w:val="0"/>
        <w:spacing w:before="150" w:beforeAutospacing="0" w:afterAutospacing="0" w:line="200" w:lineRule="exact"/>
        <w:ind w:left="1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一几乎不能有效地使用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语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句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间衔接手段，全文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结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构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不够清晰，意义不够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连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贯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。</w:t>
      </w:r>
    </w:p>
    <w:p>
      <w:pPr>
        <w:autoSpaceDE w:val="0"/>
        <w:autoSpaceDN w:val="0"/>
        <w:bidi w:val="0"/>
        <w:spacing w:before="155" w:beforeAutospacing="0" w:afterAutospacing="0" w:line="200" w:lineRule="exact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未能达到预期的写作目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的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。</w:t>
      </w:r>
    </w:p>
    <w:p>
      <w:pPr>
        <w:autoSpaceDE w:val="0"/>
        <w:autoSpaceDN w:val="0"/>
        <w:bidi w:val="0"/>
        <w:spacing w:before="135" w:beforeAutospacing="0" w:afterAutospacing="0" w:line="215" w:lineRule="exact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第一档</w:t>
      </w:r>
      <w:r>
        <w:rPr>
          <w:rFonts w:ascii="Times New Roman" w:hAnsi="Times New Roman" w:eastAsia="Times New Roman" w:cs="Times New Roman"/>
          <w:bCs/>
          <w:color w:val="000000"/>
          <w:spacing w:val="-20"/>
          <w:w w:val="96"/>
          <w:kern w:val="0"/>
          <w:sz w:val="20"/>
        </w:rPr>
        <w:t>（</w:t>
      </w:r>
      <w:r>
        <w:rPr>
          <w:rFonts w:ascii="Times New Roman" w:hAnsi="Times New Roman" w:eastAsia="Times New Roman" w:cs="Times New Roman"/>
          <w:bCs/>
          <w:color w:val="000000"/>
          <w:spacing w:val="-12"/>
          <w:w w:val="96"/>
          <w:kern w:val="0"/>
          <w:sz w:val="20"/>
        </w:rPr>
        <w:t>1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0"/>
        </w:rPr>
        <w:t>—3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分）</w:t>
      </w:r>
    </w:p>
    <w:p>
      <w:pPr>
        <w:autoSpaceDE w:val="0"/>
        <w:autoSpaceDN w:val="0"/>
        <w:bidi w:val="0"/>
        <w:spacing w:before="155" w:beforeAutospacing="0" w:afterAutospacing="0" w:line="200" w:lineRule="exact"/>
        <w:ind w:left="1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一遗漏或未清楚表述大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部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分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内容要点，或大部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分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内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容与写作目的不相关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。</w:t>
      </w:r>
    </w:p>
    <w:p>
      <w:pPr>
        <w:autoSpaceDE w:val="0"/>
        <w:autoSpaceDN w:val="0"/>
        <w:bidi w:val="0"/>
        <w:spacing w:before="155" w:beforeAutospacing="0" w:afterAutospacing="0" w:line="200" w:lineRule="exact"/>
        <w:ind w:left="1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一所使用的词汇有限，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语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法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结构单调，错误很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多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，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严重影响理解。</w:t>
      </w:r>
    </w:p>
    <w:p>
      <w:pPr>
        <w:autoSpaceDE w:val="0"/>
        <w:autoSpaceDN w:val="0"/>
        <w:bidi w:val="0"/>
        <w:spacing w:before="140" w:beforeAutospacing="0" w:afterAutospacing="0" w:line="200" w:lineRule="exact"/>
        <w:ind w:left="1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一几乎没有使用语句间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衔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接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手段，全文结构不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清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晰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，意义不连贯。</w:t>
      </w:r>
    </w:p>
    <w:p>
      <w:pPr>
        <w:autoSpaceDE w:val="0"/>
        <w:autoSpaceDN w:val="0"/>
        <w:bidi w:val="0"/>
        <w:spacing w:before="155" w:beforeAutospacing="0" w:afterAutospacing="0" w:line="200" w:lineRule="exact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完全未达到预期的写作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目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的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。</w:t>
      </w:r>
    </w:p>
    <w:p>
      <w:pPr>
        <w:autoSpaceDE w:val="0"/>
        <w:autoSpaceDN w:val="0"/>
        <w:bidi w:val="0"/>
        <w:spacing w:before="160" w:beforeAutospacing="0" w:afterAutospacing="0" w:line="200" w:lineRule="exact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零分</w:t>
      </w:r>
    </w:p>
    <w:p>
      <w:pPr>
        <w:autoSpaceDE w:val="0"/>
        <w:autoSpaceDN w:val="0"/>
        <w:bidi w:val="0"/>
        <w:spacing w:before="100" w:beforeAutospacing="0" w:afterAutospacing="0" w:line="200" w:lineRule="exact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未作答;所写内容太少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或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无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法看清以致无法评判</w:t>
      </w:r>
      <w:r>
        <w:rPr>
          <w:rFonts w:ascii="宋体" w:hAnsi="宋体" w:eastAsia="宋体" w:cs="宋体"/>
          <w:bCs/>
          <w:color w:val="000000"/>
          <w:spacing w:val="4"/>
          <w:w w:val="95"/>
          <w:kern w:val="0"/>
          <w:sz w:val="20"/>
        </w:rPr>
        <w:t>;</w:t>
      </w:r>
      <w:r>
        <w:rPr>
          <w:rFonts w:ascii="宋体" w:hAnsi="宋体" w:eastAsia="宋体" w:cs="宋体"/>
          <w:bCs/>
          <w:color w:val="000000"/>
          <w:spacing w:val="-2"/>
          <w:w w:val="99"/>
          <w:kern w:val="0"/>
          <w:sz w:val="20"/>
        </w:rPr>
        <w:t>所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写内容与题目要求完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全</w:t>
      </w:r>
      <w:r>
        <w:rPr>
          <w:rFonts w:ascii="宋体" w:hAnsi="宋体" w:eastAsia="宋体" w:cs="宋体"/>
          <w:bCs/>
          <w:color w:val="000000"/>
          <w:spacing w:val="-7"/>
          <w:w w:val="97"/>
          <w:kern w:val="0"/>
          <w:sz w:val="20"/>
        </w:rPr>
        <w:t>无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关。</w:t>
      </w:r>
    </w:p>
    <w:p>
      <w:pPr>
        <w:spacing w:beforeAutospacing="0" w:afterAutospacing="0" w:line="14" w:lineRule="exact"/>
        <w:jc w:val="center"/>
        <w:sectPr>
          <w:type w:val="continuous"/>
          <w:pgSz w:w="10480" w:h="14740"/>
          <w:pgMar w:top="1154" w:right="1369" w:bottom="421" w:left="1000" w:header="851" w:footer="421" w:gutter="0"/>
          <w:cols w:space="0" w:num="1"/>
        </w:sectPr>
      </w:pPr>
    </w:p>
    <w:p>
      <w:pPr>
        <w:autoSpaceDE w:val="0"/>
        <w:autoSpaceDN w:val="0"/>
        <w:spacing w:beforeAutospacing="0" w:afterAutospacing="0" w:line="4410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11" w:lineRule="exact"/>
        <w:ind w:left="2623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【高一英语•参考答案</w:t>
      </w:r>
      <w:r>
        <w:rPr>
          <w:rFonts w:ascii="宋体" w:hAnsi="宋体" w:eastAsia="宋体" w:cs="宋体"/>
          <w:bCs/>
          <w:color w:val="000000"/>
          <w:w w:val="99"/>
          <w:kern w:val="0"/>
          <w:sz w:val="20"/>
        </w:rPr>
        <w:t xml:space="preserve"> </w:t>
      </w:r>
      <w:r>
        <w:rPr>
          <w:rFonts w:ascii="宋体" w:hAnsi="宋体" w:eastAsia="宋体" w:cs="宋体"/>
          <w:bCs/>
          <w:color w:val="000000"/>
          <w:spacing w:val="13"/>
          <w:w w:val="93"/>
          <w:kern w:val="0"/>
          <w:sz w:val="20"/>
        </w:rPr>
        <w:t>第</w:t>
      </w:r>
      <w:r>
        <w:rPr>
          <w:rFonts w:ascii="Times New Roman" w:hAnsi="Times New Roman" w:eastAsia="Times New Roman" w:cs="Times New Roman"/>
          <w:bCs/>
          <w:color w:val="000000"/>
          <w:spacing w:val="-13"/>
          <w:kern w:val="0"/>
          <w:sz w:val="18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页（共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18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0"/>
        </w:rPr>
        <w:t>页）】</w:t>
      </w:r>
    </w:p>
    <w:sectPr>
      <w:type w:val="continuous"/>
      <w:pgSz w:w="10480" w:h="14740"/>
      <w:pgMar w:top="1154" w:right="1369" w:bottom="421" w:left="1000" w:header="851" w:footer="421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205925"/>
    <w:multiLevelType w:val="multilevel"/>
    <w:tmpl w:val="BF205925"/>
    <w:lvl w:ilvl="0" w:tentative="0">
      <w:start w:val="1"/>
      <w:numFmt w:val="decimal"/>
      <w:suff w:val="space"/>
      <w:lvlText w:val="(%1)"/>
      <w:lvlJc w:val="left"/>
      <w:rPr>
        <w:rFonts w:hint="default" w:ascii="Times New Roman" w:hAnsi="Times New Roman" w:eastAsia="Times New Roman" w:cs="Times New Roman"/>
        <w:spacing w:val="-2"/>
        <w:w w:val="96"/>
        <w:sz w:val="20"/>
      </w:rPr>
    </w:lvl>
    <w:lvl w:ilvl="1" w:tentative="0">
      <w:start w:val="1"/>
      <w:numFmt w:val="bullet"/>
      <w:lvlText w:val="•"/>
      <w:lvlJc w:val="left"/>
      <w:pPr>
        <w:ind w:left="840" w:hanging="420"/>
      </w:pPr>
    </w:lvl>
    <w:lvl w:ilvl="2" w:tentative="0">
      <w:start w:val="1"/>
      <w:numFmt w:val="bullet"/>
      <w:lvlText w:val="•"/>
      <w:lvlJc w:val="left"/>
      <w:pPr>
        <w:ind w:left="1260" w:hanging="420"/>
      </w:pPr>
    </w:lvl>
    <w:lvl w:ilvl="3" w:tentative="0">
      <w:start w:val="1"/>
      <w:numFmt w:val="bullet"/>
      <w:lvlText w:val="•"/>
      <w:lvlJc w:val="left"/>
      <w:pPr>
        <w:ind w:left="1680" w:hanging="420"/>
      </w:pPr>
    </w:lvl>
    <w:lvl w:ilvl="4" w:tentative="0">
      <w:start w:val="1"/>
      <w:numFmt w:val="bullet"/>
      <w:lvlText w:val="•"/>
      <w:lvlJc w:val="left"/>
      <w:pPr>
        <w:ind w:left="2100" w:hanging="420"/>
      </w:pPr>
    </w:lvl>
    <w:lvl w:ilvl="5" w:tentative="0">
      <w:start w:val="1"/>
      <w:numFmt w:val="bullet"/>
      <w:lvlText w:val="•"/>
      <w:lvlJc w:val="left"/>
      <w:pPr>
        <w:ind w:left="2520" w:hanging="420"/>
      </w:pPr>
    </w:lvl>
    <w:lvl w:ilvl="6" w:tentative="0">
      <w:start w:val="1"/>
      <w:numFmt w:val="bullet"/>
      <w:lvlText w:val="•"/>
      <w:lvlJc w:val="left"/>
      <w:pPr>
        <w:ind w:left="2940" w:hanging="420"/>
      </w:pPr>
    </w:lvl>
    <w:lvl w:ilvl="7" w:tentative="0">
      <w:start w:val="1"/>
      <w:numFmt w:val="bullet"/>
      <w:lvlText w:val="•"/>
      <w:lvlJc w:val="left"/>
      <w:pPr>
        <w:ind w:left="3360" w:hanging="420"/>
      </w:pPr>
    </w:lvl>
    <w:lvl w:ilvl="8" w:tentative="0">
      <w:start w:val="1"/>
      <w:numFmt w:val="bullet"/>
      <w:lvlText w:val="•"/>
      <w:lvlJc w:val="left"/>
      <w:pPr>
        <w:ind w:left="3780" w:hanging="420"/>
      </w:pPr>
    </w:lvl>
  </w:abstractNum>
  <w:abstractNum w:abstractNumId="1">
    <w:nsid w:val="CF092B84"/>
    <w:multiLevelType w:val="multilevel"/>
    <w:tmpl w:val="CF092B84"/>
    <w:lvl w:ilvl="0" w:tentative="0">
      <w:start w:val="1"/>
      <w:numFmt w:val="decimal"/>
      <w:suff w:val="space"/>
      <w:lvlText w:val="(%1)"/>
      <w:lvlJc w:val="left"/>
      <w:rPr>
        <w:rFonts w:hint="default" w:ascii="Times New Roman" w:hAnsi="Times New Roman" w:eastAsia="Times New Roman" w:cs="Times New Roman"/>
        <w:spacing w:val="-1"/>
        <w:w w:val="96"/>
        <w:sz w:val="20"/>
      </w:rPr>
    </w:lvl>
    <w:lvl w:ilvl="1" w:tentative="0">
      <w:start w:val="1"/>
      <w:numFmt w:val="bullet"/>
      <w:lvlText w:val="•"/>
      <w:lvlJc w:val="left"/>
      <w:pPr>
        <w:ind w:left="840" w:hanging="420"/>
      </w:pPr>
    </w:lvl>
    <w:lvl w:ilvl="2" w:tentative="0">
      <w:start w:val="1"/>
      <w:numFmt w:val="bullet"/>
      <w:lvlText w:val="•"/>
      <w:lvlJc w:val="left"/>
      <w:pPr>
        <w:ind w:left="1260" w:hanging="420"/>
      </w:pPr>
    </w:lvl>
    <w:lvl w:ilvl="3" w:tentative="0">
      <w:start w:val="1"/>
      <w:numFmt w:val="bullet"/>
      <w:lvlText w:val="•"/>
      <w:lvlJc w:val="left"/>
      <w:pPr>
        <w:ind w:left="1680" w:hanging="420"/>
      </w:pPr>
    </w:lvl>
    <w:lvl w:ilvl="4" w:tentative="0">
      <w:start w:val="1"/>
      <w:numFmt w:val="bullet"/>
      <w:lvlText w:val="•"/>
      <w:lvlJc w:val="left"/>
      <w:pPr>
        <w:ind w:left="2100" w:hanging="420"/>
      </w:pPr>
    </w:lvl>
    <w:lvl w:ilvl="5" w:tentative="0">
      <w:start w:val="1"/>
      <w:numFmt w:val="bullet"/>
      <w:lvlText w:val="•"/>
      <w:lvlJc w:val="left"/>
      <w:pPr>
        <w:ind w:left="2520" w:hanging="420"/>
      </w:pPr>
    </w:lvl>
    <w:lvl w:ilvl="6" w:tentative="0">
      <w:start w:val="1"/>
      <w:numFmt w:val="bullet"/>
      <w:lvlText w:val="•"/>
      <w:lvlJc w:val="left"/>
      <w:pPr>
        <w:ind w:left="2940" w:hanging="420"/>
      </w:pPr>
    </w:lvl>
    <w:lvl w:ilvl="7" w:tentative="0">
      <w:start w:val="1"/>
      <w:numFmt w:val="bullet"/>
      <w:lvlText w:val="•"/>
      <w:lvlJc w:val="left"/>
      <w:pPr>
        <w:ind w:left="3360" w:hanging="420"/>
      </w:pPr>
    </w:lvl>
    <w:lvl w:ilvl="8" w:tentative="0">
      <w:start w:val="1"/>
      <w:numFmt w:val="bullet"/>
      <w:lvlText w:val="•"/>
      <w:lvlJc w:val="left"/>
      <w:pPr>
        <w:ind w:left="3780" w:hanging="420"/>
      </w:p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suff w:val="space"/>
      <w:lvlText w:val="%1."/>
      <w:lvlJc w:val="left"/>
      <w:rPr>
        <w:rFonts w:hint="default" w:ascii="Times New Roman" w:hAnsi="Times New Roman" w:eastAsia="Times New Roman" w:cs="Times New Roman"/>
        <w:spacing w:val="1"/>
        <w:w w:val="96"/>
        <w:sz w:val="20"/>
      </w:rPr>
    </w:lvl>
    <w:lvl w:ilvl="1" w:tentative="0">
      <w:start w:val="1"/>
      <w:numFmt w:val="bullet"/>
      <w:lvlText w:val="•"/>
      <w:lvlJc w:val="left"/>
      <w:pPr>
        <w:ind w:left="840" w:hanging="420"/>
      </w:pPr>
    </w:lvl>
    <w:lvl w:ilvl="2" w:tentative="0">
      <w:start w:val="1"/>
      <w:numFmt w:val="bullet"/>
      <w:lvlText w:val="•"/>
      <w:lvlJc w:val="left"/>
      <w:pPr>
        <w:ind w:left="1260" w:hanging="420"/>
      </w:pPr>
    </w:lvl>
    <w:lvl w:ilvl="3" w:tentative="0">
      <w:start w:val="1"/>
      <w:numFmt w:val="bullet"/>
      <w:lvlText w:val="•"/>
      <w:lvlJc w:val="left"/>
      <w:pPr>
        <w:ind w:left="1680" w:hanging="420"/>
      </w:pPr>
    </w:lvl>
    <w:lvl w:ilvl="4" w:tentative="0">
      <w:start w:val="1"/>
      <w:numFmt w:val="bullet"/>
      <w:lvlText w:val="•"/>
      <w:lvlJc w:val="left"/>
      <w:pPr>
        <w:ind w:left="2100" w:hanging="420"/>
      </w:pPr>
    </w:lvl>
    <w:lvl w:ilvl="5" w:tentative="0">
      <w:start w:val="1"/>
      <w:numFmt w:val="bullet"/>
      <w:lvlText w:val="•"/>
      <w:lvlJc w:val="left"/>
      <w:pPr>
        <w:ind w:left="2520" w:hanging="420"/>
      </w:pPr>
    </w:lvl>
    <w:lvl w:ilvl="6" w:tentative="0">
      <w:start w:val="1"/>
      <w:numFmt w:val="bullet"/>
      <w:lvlText w:val="•"/>
      <w:lvlJc w:val="left"/>
      <w:pPr>
        <w:ind w:left="2940" w:hanging="420"/>
      </w:pPr>
    </w:lvl>
    <w:lvl w:ilvl="7" w:tentative="0">
      <w:start w:val="1"/>
      <w:numFmt w:val="bullet"/>
      <w:lvlText w:val="•"/>
      <w:lvlJc w:val="left"/>
      <w:pPr>
        <w:ind w:left="3360" w:hanging="420"/>
      </w:pPr>
    </w:lvl>
    <w:lvl w:ilvl="8" w:tentative="0">
      <w:start w:val="1"/>
      <w:numFmt w:val="bullet"/>
      <w:lvlText w:val="•"/>
      <w:lvlJc w:val="left"/>
      <w:pPr>
        <w:ind w:left="3780" w:hanging="420"/>
      </w:pPr>
    </w:lvl>
  </w:abstractNum>
  <w:abstractNum w:abstractNumId="3">
    <w:nsid w:val="59ADCABA"/>
    <w:multiLevelType w:val="multilevel"/>
    <w:tmpl w:val="59ADCABA"/>
    <w:lvl w:ilvl="0" w:tentative="0">
      <w:start w:val="3"/>
      <w:numFmt w:val="decimal"/>
      <w:suff w:val="space"/>
      <w:lvlText w:val="%1."/>
      <w:lvlJc w:val="left"/>
      <w:rPr>
        <w:rFonts w:hint="default" w:ascii="Times New Roman" w:hAnsi="Times New Roman" w:eastAsia="Times New Roman" w:cs="Times New Roman"/>
        <w:spacing w:val="-6"/>
        <w:w w:val="96"/>
        <w:sz w:val="20"/>
      </w:rPr>
    </w:lvl>
    <w:lvl w:ilvl="1" w:tentative="0">
      <w:start w:val="1"/>
      <w:numFmt w:val="bullet"/>
      <w:lvlText w:val="•"/>
      <w:lvlJc w:val="left"/>
      <w:pPr>
        <w:ind w:left="840" w:hanging="420"/>
      </w:pPr>
    </w:lvl>
    <w:lvl w:ilvl="2" w:tentative="0">
      <w:start w:val="1"/>
      <w:numFmt w:val="bullet"/>
      <w:lvlText w:val="•"/>
      <w:lvlJc w:val="left"/>
      <w:pPr>
        <w:ind w:left="1260" w:hanging="420"/>
      </w:pPr>
    </w:lvl>
    <w:lvl w:ilvl="3" w:tentative="0">
      <w:start w:val="1"/>
      <w:numFmt w:val="bullet"/>
      <w:lvlText w:val="•"/>
      <w:lvlJc w:val="left"/>
      <w:pPr>
        <w:ind w:left="1680" w:hanging="420"/>
      </w:pPr>
    </w:lvl>
    <w:lvl w:ilvl="4" w:tentative="0">
      <w:start w:val="1"/>
      <w:numFmt w:val="bullet"/>
      <w:lvlText w:val="•"/>
      <w:lvlJc w:val="left"/>
      <w:pPr>
        <w:ind w:left="2100" w:hanging="420"/>
      </w:pPr>
    </w:lvl>
    <w:lvl w:ilvl="5" w:tentative="0">
      <w:start w:val="1"/>
      <w:numFmt w:val="bullet"/>
      <w:lvlText w:val="•"/>
      <w:lvlJc w:val="left"/>
      <w:pPr>
        <w:ind w:left="2520" w:hanging="420"/>
      </w:pPr>
    </w:lvl>
    <w:lvl w:ilvl="6" w:tentative="0">
      <w:start w:val="1"/>
      <w:numFmt w:val="bullet"/>
      <w:lvlText w:val="•"/>
      <w:lvlJc w:val="left"/>
      <w:pPr>
        <w:ind w:left="2940" w:hanging="420"/>
      </w:pPr>
    </w:lvl>
    <w:lvl w:ilvl="7" w:tentative="0">
      <w:start w:val="1"/>
      <w:numFmt w:val="bullet"/>
      <w:lvlText w:val="•"/>
      <w:lvlJc w:val="left"/>
      <w:pPr>
        <w:ind w:left="3360" w:hanging="420"/>
      </w:pPr>
    </w:lvl>
    <w:lvl w:ilvl="8" w:tentative="0">
      <w:start w:val="1"/>
      <w:numFmt w:val="bullet"/>
      <w:lvlText w:val="•"/>
      <w:lvlJc w:val="lef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ocumentProtection w:enforcement="0"/>
  <w:compat>
    <w:spaceForUL/>
    <w:useFELayout/>
    <w:compatSetting w:name="compatibilityMode" w:uri="http://schemas.microsoft.com/office/word" w:val="12"/>
  </w:compat>
  <w:rsids>
    <w:rsidRoot w:val="00000000"/>
    <w:rsid w:val="753859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2017-09-30T08:42:00Z</dcterms:created>
  <dc:creator>Administrator</dc:creator>
  <cp:lastModifiedBy>Administrator</cp:lastModifiedBy>
  <dcterms:modified xsi:type="dcterms:W3CDTF">2024-05-22T06:44:29Z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